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bottomFromText="567" w:vertAnchor="page" w:horzAnchor="page" w:tblpX="1702" w:tblpY="1261"/>
        <w:tblW w:w="94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B96FD2" w:rsidRPr="00C60C0F" w14:paraId="5C0906B1" w14:textId="77777777" w:rsidTr="00C21193">
        <w:trPr>
          <w:trHeight w:hRule="exact" w:val="7389"/>
        </w:trPr>
        <w:tc>
          <w:tcPr>
            <w:tcW w:w="9461" w:type="dxa"/>
            <w:shd w:val="clear" w:color="auto" w:fill="auto"/>
          </w:tcPr>
          <w:p w14:paraId="3088555E" w14:textId="185E5EEE" w:rsidR="00D64068" w:rsidRDefault="00BF0AEF" w:rsidP="00D64068">
            <w:pPr>
              <w:rPr>
                <w:szCs w:val="36"/>
              </w:rPr>
            </w:pPr>
            <w:r w:rsidRPr="00D64068">
              <w:rPr>
                <w:color w:val="FFFFFF" w:themeColor="background1"/>
                <w:sz w:val="96"/>
              </w:rPr>
              <w:t>EG041 Base-units</w:t>
            </w:r>
            <w:r>
              <w:rPr>
                <w:sz w:val="96"/>
              </w:rPr>
              <w:br/>
            </w:r>
            <w:proofErr w:type="spellStart"/>
            <w:r w:rsidR="00F248F0">
              <w:rPr>
                <w:color w:val="FFFFFF"/>
                <w:sz w:val="36"/>
                <w:szCs w:val="36"/>
              </w:rPr>
              <w:t>Base-units</w:t>
            </w:r>
            <w:proofErr w:type="spellEnd"/>
            <w:r w:rsidR="00F248F0">
              <w:rPr>
                <w:color w:val="FFFFFF"/>
                <w:sz w:val="36"/>
                <w:szCs w:val="36"/>
              </w:rPr>
              <w:t xml:space="preserve"> inclusief V</w:t>
            </w:r>
            <w:r w:rsidR="00D64068">
              <w:rPr>
                <w:color w:val="FFFFFF"/>
                <w:sz w:val="36"/>
                <w:szCs w:val="36"/>
              </w:rPr>
              <w:t>erpl</w:t>
            </w:r>
            <w:r w:rsidR="00F248F0">
              <w:rPr>
                <w:color w:val="FFFFFF"/>
                <w:sz w:val="36"/>
                <w:szCs w:val="36"/>
              </w:rPr>
              <w:t>aatsingsdienst ten behoeve van V</w:t>
            </w:r>
            <w:r w:rsidR="00D64068">
              <w:rPr>
                <w:color w:val="FFFFFF"/>
                <w:sz w:val="36"/>
                <w:szCs w:val="36"/>
              </w:rPr>
              <w:t>erkeershandhaving met Flexflitsers</w:t>
            </w:r>
          </w:p>
          <w:p w14:paraId="69FDB70F" w14:textId="22E7C549" w:rsidR="00BF0AEF" w:rsidRPr="00ED3391" w:rsidRDefault="00BF0AEF" w:rsidP="00BF0AEF">
            <w:pPr>
              <w:pStyle w:val="SubtitelOpenbaarMinisterie"/>
              <w:rPr>
                <w:rFonts w:cs="Verdana"/>
              </w:rPr>
            </w:pPr>
          </w:p>
          <w:p w14:paraId="4564A3E0" w14:textId="77777777" w:rsidR="00BF0AEF" w:rsidRPr="00ED3391" w:rsidRDefault="00BF0AEF" w:rsidP="00BF0AEF">
            <w:pPr>
              <w:pStyle w:val="SubtitelOpenbaarMinisterie"/>
            </w:pPr>
          </w:p>
          <w:p w14:paraId="223A62A6" w14:textId="7534B335" w:rsidR="006E484F" w:rsidRPr="00EA082D" w:rsidRDefault="00EA082D" w:rsidP="00BF0AEF">
            <w:pPr>
              <w:pStyle w:val="TitelvoorbladOpenbaarMinisterie"/>
              <w:framePr w:wrap="auto" w:vAnchor="margin" w:hAnchor="text" w:xAlign="left" w:yAlign="inline"/>
              <w:spacing w:line="276" w:lineRule="auto"/>
              <w:rPr>
                <w:rFonts w:cs="Verdana"/>
                <w:sz w:val="36"/>
                <w:szCs w:val="36"/>
              </w:rPr>
            </w:pPr>
            <w:r w:rsidRPr="00EA082D">
              <w:rPr>
                <w:rFonts w:cs="Verdana"/>
                <w:sz w:val="36"/>
                <w:szCs w:val="36"/>
              </w:rPr>
              <w:t>DAP</w:t>
            </w:r>
            <w:r w:rsidR="00A80FAF">
              <w:rPr>
                <w:rFonts w:cs="Verdana"/>
                <w:sz w:val="36"/>
                <w:szCs w:val="36"/>
              </w:rPr>
              <w:t xml:space="preserve"> </w:t>
            </w:r>
            <w:r w:rsidRPr="00EA082D">
              <w:rPr>
                <w:rFonts w:cs="Verdana"/>
                <w:sz w:val="36"/>
                <w:szCs w:val="36"/>
              </w:rPr>
              <w:t>Bijlage 1</w:t>
            </w:r>
          </w:p>
          <w:p w14:paraId="072E238F" w14:textId="2A7E0199" w:rsidR="00563CB3" w:rsidRPr="00EA082D" w:rsidRDefault="00563CB3" w:rsidP="00BF0AEF">
            <w:pPr>
              <w:pStyle w:val="TitelvoorbladOpenbaarMinisterie"/>
              <w:framePr w:wrap="auto" w:vAnchor="margin" w:hAnchor="text" w:xAlign="left" w:yAlign="inline"/>
              <w:spacing w:line="276" w:lineRule="auto"/>
              <w:rPr>
                <w:b/>
                <w:sz w:val="36"/>
              </w:rPr>
            </w:pPr>
            <w:r w:rsidRPr="00EA082D">
              <w:rPr>
                <w:b/>
                <w:sz w:val="36"/>
              </w:rPr>
              <w:t>Contactgegevens</w:t>
            </w:r>
          </w:p>
          <w:p w14:paraId="4EA4E706" w14:textId="77777777" w:rsidR="0088441B" w:rsidRDefault="0088441B" w:rsidP="00BF0AEF">
            <w:pPr>
              <w:pStyle w:val="TitelvoorbladOpenbaarMinisterie"/>
              <w:framePr w:wrap="auto" w:vAnchor="margin" w:hAnchor="text" w:xAlign="left" w:yAlign="inline"/>
              <w:spacing w:line="276" w:lineRule="auto"/>
              <w:rPr>
                <w:sz w:val="36"/>
              </w:rPr>
            </w:pPr>
          </w:p>
          <w:p w14:paraId="7E58237A" w14:textId="77777777" w:rsidR="00F65D6D" w:rsidRDefault="00F65D6D" w:rsidP="00BF0AEF">
            <w:pPr>
              <w:pStyle w:val="TitelvoorbladOpenbaarMinisterie"/>
              <w:framePr w:wrap="auto" w:vAnchor="margin" w:hAnchor="text" w:xAlign="left" w:yAlign="inline"/>
              <w:spacing w:line="276" w:lineRule="auto"/>
              <w:rPr>
                <w:sz w:val="32"/>
              </w:rPr>
            </w:pPr>
          </w:p>
          <w:p w14:paraId="4F5D7474" w14:textId="2325ABE3" w:rsidR="006E484F" w:rsidRPr="00AE6659" w:rsidRDefault="006E484F" w:rsidP="00BF0AEF">
            <w:pPr>
              <w:pStyle w:val="TitelvoorbladOpenbaarMinisterie"/>
              <w:framePr w:wrap="auto" w:vAnchor="margin" w:hAnchor="text" w:xAlign="left" w:yAlign="inline"/>
              <w:spacing w:line="276" w:lineRule="auto"/>
              <w:rPr>
                <w:sz w:val="32"/>
              </w:rPr>
            </w:pPr>
            <w:r w:rsidRPr="00AE6659">
              <w:rPr>
                <w:sz w:val="32"/>
              </w:rPr>
              <w:t>V</w:t>
            </w:r>
            <w:r w:rsidR="0088441B" w:rsidRPr="00AE6659">
              <w:rPr>
                <w:sz w:val="32"/>
              </w:rPr>
              <w:t xml:space="preserve">ersie </w:t>
            </w:r>
            <w:r w:rsidR="00C21193">
              <w:rPr>
                <w:sz w:val="32"/>
              </w:rPr>
              <w:t>1.0</w:t>
            </w:r>
            <w:r w:rsidR="0088441B" w:rsidRPr="00AE6659">
              <w:rPr>
                <w:sz w:val="32"/>
              </w:rPr>
              <w:t xml:space="preserve">, </w:t>
            </w:r>
            <w:r w:rsidR="00A87B9A">
              <w:rPr>
                <w:sz w:val="32"/>
              </w:rPr>
              <w:t>3</w:t>
            </w:r>
            <w:r w:rsidR="00C21193">
              <w:rPr>
                <w:sz w:val="32"/>
              </w:rPr>
              <w:t xml:space="preserve"> maart</w:t>
            </w:r>
            <w:r w:rsidR="00F248F0">
              <w:rPr>
                <w:sz w:val="32"/>
              </w:rPr>
              <w:t xml:space="preserve"> 2026</w:t>
            </w:r>
          </w:p>
          <w:p w14:paraId="4AF2B4A5" w14:textId="43494F16" w:rsidR="005C0748" w:rsidRPr="003E78F9" w:rsidRDefault="005C0748" w:rsidP="00BF0AEF">
            <w:pPr>
              <w:pStyle w:val="SubtitelOpenbaarMinisterie"/>
              <w:spacing w:line="276" w:lineRule="auto"/>
            </w:pPr>
          </w:p>
        </w:tc>
      </w:tr>
    </w:tbl>
    <w:p w14:paraId="61528B97" w14:textId="77777777" w:rsidR="000F3233" w:rsidRDefault="000F3233" w:rsidP="000B2951">
      <w:pPr>
        <w:pStyle w:val="BasistekstOpenbaarMinisterie"/>
        <w:spacing w:line="276" w:lineRule="auto"/>
      </w:pPr>
    </w:p>
    <w:tbl>
      <w:tblPr>
        <w:tblpPr w:vertAnchor="page" w:horzAnchor="page" w:tblpX="1702" w:tblpY="9226"/>
        <w:tblW w:w="90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3"/>
      </w:tblGrid>
      <w:tr w:rsidR="00FC2E70" w:rsidRPr="00C60C0F" w14:paraId="4E18AADB" w14:textId="77777777" w:rsidTr="00B876BE">
        <w:trPr>
          <w:trHeight w:hRule="exact" w:val="304"/>
        </w:trPr>
        <w:tc>
          <w:tcPr>
            <w:tcW w:w="9043" w:type="dxa"/>
            <w:shd w:val="clear" w:color="auto" w:fill="auto"/>
          </w:tcPr>
          <w:p w14:paraId="36C21126" w14:textId="3E82AC56" w:rsidR="00FC2E70" w:rsidRPr="00C60C0F" w:rsidRDefault="00FC2E70" w:rsidP="000B2951">
            <w:pPr>
              <w:pStyle w:val="VestigingOpenbaarMinisterie"/>
              <w:spacing w:line="276" w:lineRule="auto"/>
            </w:pPr>
          </w:p>
        </w:tc>
      </w:tr>
    </w:tbl>
    <w:p w14:paraId="235F7B69" w14:textId="77777777" w:rsidR="000F3233" w:rsidRDefault="000F3233" w:rsidP="000B2951">
      <w:pPr>
        <w:pStyle w:val="BasistekstOpenbaarMinisterie"/>
        <w:spacing w:line="276" w:lineRule="auto"/>
      </w:pPr>
    </w:p>
    <w:p w14:paraId="210E3B8B" w14:textId="5230D74E" w:rsidR="00FE3B2B" w:rsidRDefault="00FE3B2B" w:rsidP="000B2951">
      <w:pPr>
        <w:pStyle w:val="BasistekstOpenbaarMinisterie"/>
        <w:spacing w:line="276" w:lineRule="auto"/>
      </w:pPr>
    </w:p>
    <w:p w14:paraId="1526F99B" w14:textId="77777777" w:rsidR="00AE0A2F" w:rsidRDefault="00AE0A2F" w:rsidP="000B2951">
      <w:pPr>
        <w:pStyle w:val="BasistekstOpenbaarMinisterie"/>
        <w:spacing w:line="276" w:lineRule="auto"/>
      </w:pPr>
    </w:p>
    <w:p w14:paraId="746698FA" w14:textId="77777777" w:rsidR="00FE3B2B" w:rsidRDefault="00FE3B2B" w:rsidP="000B2951">
      <w:pPr>
        <w:pStyle w:val="BasistekstOpenbaarMinisterie"/>
        <w:spacing w:line="276" w:lineRule="auto"/>
        <w:sectPr w:rsidR="00FE3B2B" w:rsidSect="00AE0A2F">
          <w:headerReference w:type="default" r:id="rId8"/>
          <w:headerReference w:type="first" r:id="rId9"/>
          <w:pgSz w:w="11906" w:h="16838" w:code="9"/>
          <w:pgMar w:top="1758" w:right="1162" w:bottom="1701" w:left="1758" w:header="170" w:footer="170" w:gutter="0"/>
          <w:cols w:space="708"/>
          <w:titlePg/>
          <w:docGrid w:linePitch="360"/>
        </w:sectPr>
      </w:pPr>
    </w:p>
    <w:p w14:paraId="4634F74E" w14:textId="5480FE91" w:rsidR="00FC09FA" w:rsidRDefault="00FC09FA" w:rsidP="00FC09FA">
      <w:pPr>
        <w:pStyle w:val="KopInhoudsopgaveOpenbaarMinisterie"/>
        <w:spacing w:line="276" w:lineRule="auto"/>
      </w:pPr>
      <w:r>
        <w:lastRenderedPageBreak/>
        <w:t>Inhoud</w:t>
      </w:r>
    </w:p>
    <w:sdt>
      <w:sdtPr>
        <w:id w:val="-14412910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1E2ACE" w14:textId="79005641" w:rsidR="00FC09FA" w:rsidRDefault="00FC09FA" w:rsidP="00FC09FA">
          <w:pPr>
            <w:pStyle w:val="BasistekstOpenbaarMinisterie"/>
          </w:pPr>
        </w:p>
        <w:p w14:paraId="763BBF26" w14:textId="5BD0A3CC" w:rsidR="009B5BFF" w:rsidRDefault="00FC09FA">
          <w:pPr>
            <w:pStyle w:val="Inhopg1"/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3106601" w:history="1">
            <w:r w:rsidR="009B5BFF" w:rsidRPr="00EB24BC">
              <w:rPr>
                <w:rStyle w:val="Hyperlink"/>
                <w:noProof/>
              </w:rPr>
              <w:t>1</w:t>
            </w:r>
            <w:r w:rsidR="009B5BFF">
              <w:rPr>
                <w:rFonts w:asciiTheme="minorHAnsi" w:eastAsiaTheme="minorEastAsia" w:hAnsiTheme="minorHAnsi" w:cstheme="minorBidi"/>
                <w:noProof/>
                <w:color w:val="auto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Contactgegevens Opdrachtgever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_Toc153106601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3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6D21093E" w14:textId="4D9F56CD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2" w:history="1">
            <w:r w:rsidR="009B5BFF" w:rsidRPr="00EB24BC">
              <w:rPr>
                <w:rStyle w:val="Hyperlink"/>
                <w:noProof/>
              </w:rPr>
              <w:t>1.1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Algemene contactgegevens Opdrachtgever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_Toc153106602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3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276C73DB" w14:textId="1E27B49C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3" w:history="1">
            <w:r w:rsidR="009B5BFF" w:rsidRPr="00EB24BC">
              <w:rPr>
                <w:rStyle w:val="Hyperlink"/>
                <w:noProof/>
              </w:rPr>
              <w:t>1.2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Servicedesk Opdrachtgever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_Toc153106603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3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06A5546E" w14:textId="50CDB467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4" w:history="1">
            <w:r w:rsidR="009B5BFF" w:rsidRPr="00EB24BC">
              <w:rPr>
                <w:rStyle w:val="Hyperlink"/>
                <w:noProof/>
              </w:rPr>
              <w:t>1.3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Contractverantwoordelijken Opdrachtgever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_Toc153106604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3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0FA4B876" w14:textId="0898202A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5" w:history="1">
            <w:r w:rsidR="009B5BFF" w:rsidRPr="00EB24BC">
              <w:rPr>
                <w:rStyle w:val="Hyperlink"/>
                <w:noProof/>
              </w:rPr>
              <w:t>1.4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Projectorganisatie Opdrachtgever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_Toc153106605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3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3D4538B2" w14:textId="6D513C6A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6" w:history="1">
            <w:r w:rsidR="009B5BFF" w:rsidRPr="00EB24BC">
              <w:rPr>
                <w:rStyle w:val="Hyperlink"/>
                <w:noProof/>
              </w:rPr>
              <w:t>1.5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Beheerorganisatie Opdrachtgever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_Toc153106606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4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239CD67D" w14:textId="71028EB0" w:rsidR="009B5BFF" w:rsidRDefault="00A87B9A">
          <w:pPr>
            <w:pStyle w:val="Inhopg1"/>
            <w:rPr>
              <w:rFonts w:asciiTheme="minorHAnsi" w:eastAsiaTheme="minorEastAsia" w:hAnsiTheme="minorHAnsi" w:cstheme="minorBidi"/>
              <w:noProof/>
              <w:color w:val="auto"/>
              <w:szCs w:val="22"/>
            </w:rPr>
          </w:pPr>
          <w:hyperlink w:anchor="_Toc153106607" w:history="1">
            <w:r w:rsidR="009B5BFF" w:rsidRPr="00EB24BC">
              <w:rPr>
                <w:rStyle w:val="Hyperlink"/>
                <w:noProof/>
              </w:rPr>
              <w:t>2</w:t>
            </w:r>
            <w:r w:rsidR="009B5BFF">
              <w:rPr>
                <w:rFonts w:asciiTheme="minorHAnsi" w:eastAsiaTheme="minorEastAsia" w:hAnsiTheme="minorHAnsi" w:cstheme="minorBidi"/>
                <w:noProof/>
                <w:color w:val="auto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Contactgegevens Opdrachtnemer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_Toc153106607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5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52DD3A5F" w14:textId="443F1287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8" w:history="1">
            <w:r w:rsidR="009B5BFF" w:rsidRPr="00EB24BC">
              <w:rPr>
                <w:rStyle w:val="Hyperlink"/>
                <w:noProof/>
              </w:rPr>
              <w:t>2.1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Algemene contactgegevens Opdrachtnemer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_Toc153106608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5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0C153ADD" w14:textId="6AF6CED7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09" w:history="1">
            <w:r w:rsidR="009B5BFF" w:rsidRPr="00EB24BC">
              <w:rPr>
                <w:rStyle w:val="Hyperlink"/>
                <w:noProof/>
              </w:rPr>
              <w:t>2.2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Servicedesk Opdrachtnemer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_Toc153106609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5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257FD66D" w14:textId="5370048A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10" w:history="1">
            <w:r w:rsidR="009B5BFF" w:rsidRPr="00EB24BC">
              <w:rPr>
                <w:rStyle w:val="Hyperlink"/>
                <w:noProof/>
              </w:rPr>
              <w:t>2.3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Contractverantwoordelijken Opdrachtnemer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_Toc153106610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5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3451D888" w14:textId="6C54868D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11" w:history="1">
            <w:r w:rsidR="009B5BFF" w:rsidRPr="00EB24BC">
              <w:rPr>
                <w:rStyle w:val="Hyperlink"/>
                <w:noProof/>
              </w:rPr>
              <w:t>2.4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Projectorganisatie Opdrachtnemer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_Toc153106611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5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42ECB771" w14:textId="2A02D136" w:rsidR="009B5BFF" w:rsidRDefault="00A87B9A">
          <w:pPr>
            <w:pStyle w:val="Inhopg2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53106612" w:history="1">
            <w:r w:rsidR="009B5BFF" w:rsidRPr="00EB24BC">
              <w:rPr>
                <w:rStyle w:val="Hyperlink"/>
                <w:noProof/>
              </w:rPr>
              <w:t>2.5</w:t>
            </w:r>
            <w:r w:rsidR="009B5BFF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9B5BFF" w:rsidRPr="00EB24BC">
              <w:rPr>
                <w:rStyle w:val="Hyperlink"/>
                <w:noProof/>
              </w:rPr>
              <w:t>Beheerorganisatie Opdrachtnemer</w:t>
            </w:r>
            <w:r w:rsidR="009B5BFF">
              <w:rPr>
                <w:noProof/>
                <w:webHidden/>
              </w:rPr>
              <w:tab/>
            </w:r>
            <w:r w:rsidR="009B5BFF">
              <w:rPr>
                <w:noProof/>
                <w:webHidden/>
              </w:rPr>
              <w:fldChar w:fldCharType="begin"/>
            </w:r>
            <w:r w:rsidR="009B5BFF">
              <w:rPr>
                <w:noProof/>
                <w:webHidden/>
              </w:rPr>
              <w:instrText xml:space="preserve"> PAGEREF _Toc153106612 \h </w:instrText>
            </w:r>
            <w:r w:rsidR="009B5BFF">
              <w:rPr>
                <w:noProof/>
                <w:webHidden/>
              </w:rPr>
            </w:r>
            <w:r w:rsidR="009B5BFF">
              <w:rPr>
                <w:noProof/>
                <w:webHidden/>
              </w:rPr>
              <w:fldChar w:fldCharType="separate"/>
            </w:r>
            <w:r w:rsidR="009B5BFF">
              <w:rPr>
                <w:noProof/>
                <w:webHidden/>
              </w:rPr>
              <w:t>6</w:t>
            </w:r>
            <w:r w:rsidR="009B5BFF">
              <w:rPr>
                <w:noProof/>
                <w:webHidden/>
              </w:rPr>
              <w:fldChar w:fldCharType="end"/>
            </w:r>
          </w:hyperlink>
        </w:p>
        <w:p w14:paraId="0F5CE480" w14:textId="234A58C2" w:rsidR="00FC09FA" w:rsidRDefault="00FC09FA" w:rsidP="00061C66">
          <w:pPr>
            <w:ind w:left="2976"/>
          </w:pPr>
          <w:r>
            <w:rPr>
              <w:b/>
              <w:bCs/>
            </w:rPr>
            <w:fldChar w:fldCharType="end"/>
          </w:r>
        </w:p>
      </w:sdtContent>
    </w:sdt>
    <w:p w14:paraId="31EBB8D2" w14:textId="207ABFAD" w:rsidR="00FC09FA" w:rsidRDefault="00FC09FA">
      <w:pPr>
        <w:spacing w:line="240" w:lineRule="auto"/>
        <w:rPr>
          <w:sz w:val="36"/>
        </w:rPr>
      </w:pPr>
    </w:p>
    <w:p w14:paraId="2D6C9CE9" w14:textId="77777777" w:rsidR="008213D5" w:rsidRDefault="008213D5" w:rsidP="000B2951">
      <w:pPr>
        <w:pStyle w:val="BasistekstOpenbaarMinisterie"/>
        <w:spacing w:line="276" w:lineRule="auto"/>
        <w:sectPr w:rsidR="008213D5" w:rsidSect="00AE0A2F">
          <w:headerReference w:type="default" r:id="rId10"/>
          <w:footerReference w:type="default" r:id="rId11"/>
          <w:pgSz w:w="11906" w:h="16838" w:code="9"/>
          <w:pgMar w:top="1758" w:right="1162" w:bottom="1701" w:left="1758" w:header="284" w:footer="284" w:gutter="0"/>
          <w:cols w:space="708"/>
          <w:docGrid w:linePitch="360"/>
        </w:sectPr>
      </w:pPr>
    </w:p>
    <w:p w14:paraId="5EFF71B9" w14:textId="152A85D6" w:rsidR="00CB6EF0" w:rsidRDefault="00971A71" w:rsidP="00971A71">
      <w:pPr>
        <w:pStyle w:val="Kop1"/>
      </w:pPr>
      <w:bookmarkStart w:id="0" w:name="_Toc84774988"/>
      <w:bookmarkStart w:id="1" w:name="_Toc153106601"/>
      <w:bookmarkStart w:id="2" w:name="_Toc427134577"/>
      <w:bookmarkStart w:id="3" w:name="_Toc71784259"/>
      <w:bookmarkStart w:id="4" w:name="_Toc71784387"/>
      <w:bookmarkStart w:id="5" w:name="_Toc71785252"/>
      <w:bookmarkStart w:id="6" w:name="_Toc71785294"/>
      <w:bookmarkStart w:id="7" w:name="_Toc71785337"/>
      <w:bookmarkStart w:id="8" w:name="_Toc71786123"/>
      <w:bookmarkStart w:id="9" w:name="_Toc71786184"/>
      <w:bookmarkStart w:id="10" w:name="_Toc71786226"/>
      <w:bookmarkStart w:id="11" w:name="_Toc71945889"/>
      <w:bookmarkStart w:id="12" w:name="_Toc71945931"/>
      <w:bookmarkStart w:id="13" w:name="_Toc75682171"/>
      <w:bookmarkStart w:id="14" w:name="_Toc75682316"/>
      <w:bookmarkStart w:id="15" w:name="_Toc76187296"/>
      <w:bookmarkStart w:id="16" w:name="_Toc76187338"/>
      <w:bookmarkStart w:id="17" w:name="_Toc76200382"/>
      <w:bookmarkStart w:id="18" w:name="_Toc76200424"/>
      <w:bookmarkStart w:id="19" w:name="_Toc76297034"/>
      <w:bookmarkStart w:id="20" w:name="_Toc76297179"/>
      <w:bookmarkStart w:id="21" w:name="_Toc76297221"/>
      <w:bookmarkStart w:id="22" w:name="_Toc76297566"/>
      <w:bookmarkStart w:id="23" w:name="_Toc76297609"/>
      <w:bookmarkStart w:id="24" w:name="_Toc80692860"/>
      <w:bookmarkStart w:id="25" w:name="_Toc80693228"/>
      <w:bookmarkStart w:id="26" w:name="_Toc80693286"/>
      <w:bookmarkStart w:id="27" w:name="_Toc80693328"/>
      <w:bookmarkStart w:id="28" w:name="_Toc80694551"/>
      <w:bookmarkStart w:id="29" w:name="_Toc80694598"/>
      <w:bookmarkStart w:id="30" w:name="_Toc80694744"/>
      <w:bookmarkStart w:id="31" w:name="_Toc80695671"/>
      <w:bookmarkStart w:id="32" w:name="_Toc80695713"/>
      <w:bookmarkStart w:id="33" w:name="_Toc80695913"/>
      <w:bookmarkStart w:id="34" w:name="_Toc80695958"/>
      <w:bookmarkStart w:id="35" w:name="_Toc80696000"/>
      <w:bookmarkStart w:id="36" w:name="_Toc80696042"/>
      <w:bookmarkStart w:id="37" w:name="_Toc80696084"/>
      <w:bookmarkStart w:id="38" w:name="_Toc80696157"/>
      <w:bookmarkStart w:id="39" w:name="_Toc80696199"/>
      <w:bookmarkStart w:id="40" w:name="_Toc80696529"/>
      <w:bookmarkStart w:id="41" w:name="_Toc80697170"/>
      <w:bookmarkStart w:id="42" w:name="_Toc80697212"/>
      <w:bookmarkStart w:id="43" w:name="_Toc80697254"/>
      <w:bookmarkStart w:id="44" w:name="_Toc80697870"/>
      <w:bookmarkStart w:id="45" w:name="_Toc80697912"/>
      <w:bookmarkStart w:id="46" w:name="_Toc80697954"/>
      <w:bookmarkStart w:id="47" w:name="_Toc80699118"/>
      <w:bookmarkStart w:id="48" w:name="_Toc80699160"/>
      <w:bookmarkStart w:id="49" w:name="_Toc81018551"/>
      <w:bookmarkStart w:id="50" w:name="_Toc81018600"/>
      <w:bookmarkStart w:id="51" w:name="_Toc81018660"/>
      <w:bookmarkStart w:id="52" w:name="_Toc81018702"/>
      <w:bookmarkStart w:id="53" w:name="_Toc81018744"/>
      <w:bookmarkStart w:id="54" w:name="_Toc81018786"/>
      <w:bookmarkStart w:id="55" w:name="_Toc81018828"/>
      <w:bookmarkStart w:id="56" w:name="_Toc81018870"/>
      <w:bookmarkStart w:id="57" w:name="_Toc81018912"/>
      <w:bookmarkStart w:id="58" w:name="_Toc81018954"/>
      <w:bookmarkStart w:id="59" w:name="_Toc81018996"/>
      <w:bookmarkStart w:id="60" w:name="_Toc81019691"/>
      <w:bookmarkStart w:id="61" w:name="_Toc81019801"/>
      <w:bookmarkStart w:id="62" w:name="_Toc81020478"/>
      <w:bookmarkStart w:id="63" w:name="_Toc81020520"/>
      <w:bookmarkStart w:id="64" w:name="_Toc81020811"/>
      <w:bookmarkStart w:id="65" w:name="_Toc81020853"/>
      <w:bookmarkStart w:id="66" w:name="_Toc81020895"/>
      <w:bookmarkStart w:id="67" w:name="_Toc81021870"/>
      <w:bookmarkStart w:id="68" w:name="_Toc81021951"/>
      <w:bookmarkStart w:id="69" w:name="_Toc81130846"/>
      <w:bookmarkStart w:id="70" w:name="_Toc81130964"/>
      <w:bookmarkStart w:id="71" w:name="_Toc84213079"/>
      <w:bookmarkStart w:id="72" w:name="_Toc84213284"/>
      <w:bookmarkStart w:id="73" w:name="_Toc107049543"/>
      <w:bookmarkStart w:id="74" w:name="_Toc107049944"/>
      <w:bookmarkStart w:id="75" w:name="_Toc107039567"/>
      <w:bookmarkStart w:id="76" w:name="_Toc110246933"/>
      <w:bookmarkStart w:id="77" w:name="_Toc110247059"/>
      <w:bookmarkStart w:id="78" w:name="_Toc110247153"/>
      <w:bookmarkStart w:id="79" w:name="_Toc115000166"/>
      <w:bookmarkStart w:id="80" w:name="_Toc115000209"/>
      <w:bookmarkStart w:id="81" w:name="_Toc115000276"/>
      <w:bookmarkStart w:id="82" w:name="_Toc115062349"/>
      <w:bookmarkStart w:id="83" w:name="_Toc116270714"/>
      <w:bookmarkStart w:id="84" w:name="_Toc116887732"/>
      <w:bookmarkStart w:id="85" w:name="_Toc116888516"/>
      <w:bookmarkStart w:id="86" w:name="_Toc116896398"/>
      <w:bookmarkStart w:id="87" w:name="_Toc116897465"/>
      <w:bookmarkStart w:id="88" w:name="_Toc116961180"/>
      <w:bookmarkStart w:id="89" w:name="_Toc116961278"/>
      <w:bookmarkStart w:id="90" w:name="_Toc116961342"/>
      <w:bookmarkStart w:id="91" w:name="_Toc116961520"/>
      <w:r>
        <w:lastRenderedPageBreak/>
        <w:t>Contactgegevens</w:t>
      </w:r>
      <w:bookmarkEnd w:id="0"/>
      <w:r w:rsidR="00563CB3">
        <w:t xml:space="preserve"> Opdrachtgever</w:t>
      </w:r>
      <w:bookmarkEnd w:id="1"/>
    </w:p>
    <w:p w14:paraId="05DB9EE0" w14:textId="1A30D7B1" w:rsidR="005F5236" w:rsidRDefault="005F5236" w:rsidP="000B2951">
      <w:pPr>
        <w:pStyle w:val="BasistekstOpenbaarMinisterie"/>
        <w:spacing w:line="276" w:lineRule="auto"/>
        <w:rPr>
          <w:b/>
        </w:rPr>
      </w:pPr>
    </w:p>
    <w:p w14:paraId="5ECF7272" w14:textId="77777777" w:rsidR="008B3CB3" w:rsidRDefault="008B3CB3" w:rsidP="000B2951">
      <w:pPr>
        <w:pStyle w:val="BasistekstOpenbaarMinisterie"/>
        <w:spacing w:line="276" w:lineRule="auto"/>
        <w:rPr>
          <w:b/>
        </w:rPr>
      </w:pPr>
    </w:p>
    <w:p w14:paraId="7C46E4D8" w14:textId="3BDC2F07" w:rsidR="005F5236" w:rsidRPr="005F5236" w:rsidRDefault="00E96BFE" w:rsidP="00971A71">
      <w:pPr>
        <w:pStyle w:val="Kop2"/>
      </w:pPr>
      <w:bookmarkStart w:id="92" w:name="_Toc153106602"/>
      <w:r>
        <w:t>Algemene contactgegevens</w:t>
      </w:r>
      <w:r w:rsidR="00061C66">
        <w:t xml:space="preserve"> Opdrachtgever</w:t>
      </w:r>
      <w:bookmarkEnd w:id="92"/>
    </w:p>
    <w:p w14:paraId="33EF82ED" w14:textId="3569474A" w:rsidR="00971A71" w:rsidRDefault="00971A71" w:rsidP="00061C66">
      <w:pPr>
        <w:pStyle w:val="BasistekstOpenbaarMinisterie"/>
        <w:spacing w:before="120" w:line="276" w:lineRule="auto"/>
      </w:pPr>
      <w:r>
        <w:t>Parket Centrale Verwerking Openbaar Ministerie</w:t>
      </w:r>
    </w:p>
    <w:p w14:paraId="12B7E407" w14:textId="7293AA24" w:rsidR="00971A71" w:rsidRDefault="00971A71" w:rsidP="00971A71">
      <w:pPr>
        <w:pStyle w:val="BasistekstOpenbaarMinisterie"/>
        <w:spacing w:line="276" w:lineRule="auto"/>
      </w:pPr>
      <w:r>
        <w:t>Team Verkeershandhavingsmiddelen</w:t>
      </w:r>
      <w:r w:rsidR="009B5BFF">
        <w:t xml:space="preserve"> (VHM)</w:t>
      </w:r>
    </w:p>
    <w:p w14:paraId="3FC533FA" w14:textId="6B817E6A" w:rsidR="00971A71" w:rsidRDefault="00061C66" w:rsidP="00971A71">
      <w:pPr>
        <w:pStyle w:val="BasistekstOpenbaarMinisterie"/>
        <w:spacing w:line="276" w:lineRule="auto"/>
      </w:pPr>
      <w:r>
        <w:t>Post</w:t>
      </w:r>
      <w:r w:rsidR="00971A71">
        <w:t>adres</w:t>
      </w:r>
      <w:r w:rsidR="00971A71">
        <w:tab/>
        <w:t>:</w:t>
      </w:r>
      <w:r w:rsidR="00971A71">
        <w:tab/>
      </w:r>
      <w:proofErr w:type="spellStart"/>
      <w:r w:rsidR="00971A71">
        <w:t>Potgietersingel</w:t>
      </w:r>
      <w:proofErr w:type="spellEnd"/>
      <w:r w:rsidR="00971A71">
        <w:t xml:space="preserve"> 2, 8011 NA Zwolle</w:t>
      </w:r>
    </w:p>
    <w:p w14:paraId="124F5540" w14:textId="4DED9CFD" w:rsidR="00CB6EF0" w:rsidRDefault="00061C66" w:rsidP="00971A71">
      <w:pPr>
        <w:pStyle w:val="BasistekstOpenbaarMinisterie"/>
        <w:spacing w:line="276" w:lineRule="auto"/>
      </w:pPr>
      <w:r>
        <w:t>Bezoek</w:t>
      </w:r>
      <w:r w:rsidR="00971A71">
        <w:t>adres</w:t>
      </w:r>
      <w:r w:rsidR="00971A71">
        <w:tab/>
        <w:t>:</w:t>
      </w:r>
      <w:r w:rsidR="00971A71">
        <w:tab/>
        <w:t xml:space="preserve">Zie </w:t>
      </w:r>
      <w:r>
        <w:t>post</w:t>
      </w:r>
      <w:r w:rsidR="00971A71">
        <w:t>adres</w:t>
      </w:r>
    </w:p>
    <w:p w14:paraId="576E8DF2" w14:textId="15C1B184" w:rsidR="00A745AB" w:rsidRDefault="00A745AB" w:rsidP="00971A71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  <w:t>088 – 699 2472</w:t>
      </w:r>
    </w:p>
    <w:p w14:paraId="42C3C342" w14:textId="6C65E6BC" w:rsidR="00027802" w:rsidRDefault="00027802" w:rsidP="00971A71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r w:rsidR="00750D11">
        <w:t>CVOM-</w:t>
      </w:r>
      <w:r w:rsidR="000D7D7C">
        <w:rPr>
          <w:rStyle w:val="Hyperlink"/>
        </w:rPr>
        <w:t>VHM</w:t>
      </w:r>
      <w:r w:rsidR="00750D11">
        <w:rPr>
          <w:rStyle w:val="Hyperlink"/>
        </w:rPr>
        <w:t>-Zwolle</w:t>
      </w:r>
      <w:r w:rsidR="000D7D7C">
        <w:rPr>
          <w:rStyle w:val="Hyperlink"/>
        </w:rPr>
        <w:t>@om.nl</w:t>
      </w:r>
    </w:p>
    <w:p w14:paraId="2BD79ABB" w14:textId="7C26D1F5" w:rsidR="00027802" w:rsidRDefault="00027802" w:rsidP="00971A71">
      <w:pPr>
        <w:pStyle w:val="BasistekstOpenbaarMinisterie"/>
        <w:spacing w:line="276" w:lineRule="auto"/>
      </w:pPr>
    </w:p>
    <w:p w14:paraId="7851A015" w14:textId="77777777" w:rsidR="008B3CB3" w:rsidRDefault="008B3CB3" w:rsidP="00971A71">
      <w:pPr>
        <w:pStyle w:val="BasistekstOpenbaarMinisterie"/>
        <w:spacing w:line="276" w:lineRule="auto"/>
      </w:pPr>
    </w:p>
    <w:p w14:paraId="38BBF6F0" w14:textId="509CC287" w:rsidR="00027802" w:rsidRPr="00027802" w:rsidRDefault="00027802" w:rsidP="00027802">
      <w:pPr>
        <w:pStyle w:val="Kop2"/>
      </w:pPr>
      <w:bookmarkStart w:id="93" w:name="_Toc153106603"/>
      <w:r w:rsidRPr="00027802">
        <w:t>Servicedesk Opdrachtgever</w:t>
      </w:r>
      <w:bookmarkEnd w:id="93"/>
    </w:p>
    <w:p w14:paraId="0CBC0AF3" w14:textId="174B244A" w:rsidR="00027802" w:rsidRPr="008F01B8" w:rsidRDefault="00027802" w:rsidP="00027802">
      <w:pPr>
        <w:pStyle w:val="BasistekstOpenbaarMinisterie"/>
        <w:spacing w:before="120" w:line="276" w:lineRule="auto"/>
        <w:rPr>
          <w:b/>
        </w:rPr>
      </w:pPr>
      <w:r w:rsidRPr="008F01B8">
        <w:rPr>
          <w:b/>
        </w:rPr>
        <w:t>Servicedesk</w:t>
      </w:r>
      <w:r>
        <w:rPr>
          <w:b/>
        </w:rPr>
        <w:t xml:space="preserve"> team Verkeershandhavingsmiddelen</w:t>
      </w:r>
    </w:p>
    <w:p w14:paraId="24FCCC31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  <w:t>088 – 699 2472</w:t>
      </w:r>
    </w:p>
    <w:p w14:paraId="11324B52" w14:textId="2EF85643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r w:rsidR="008B3CB3">
        <w:t>Beheer</w:t>
      </w:r>
      <w:r w:rsidR="00C86772">
        <w:rPr>
          <w:rStyle w:val="Hyperlink"/>
        </w:rPr>
        <w:t>VHM@om.nl</w:t>
      </w:r>
      <w:r w:rsidR="00C86772">
        <w:t xml:space="preserve"> </w:t>
      </w:r>
      <w:r>
        <w:cr/>
        <w:t>Bereikbaarheid</w:t>
      </w:r>
      <w:r>
        <w:tab/>
        <w:t>:</w:t>
      </w:r>
      <w:r>
        <w:tab/>
        <w:t>maandag t/m vrijdag van 8:00u tot 16:30u</w:t>
      </w:r>
    </w:p>
    <w:p w14:paraId="120FF315" w14:textId="5093D2E9" w:rsidR="004F1E9E" w:rsidRDefault="004F1E9E" w:rsidP="00971A71">
      <w:pPr>
        <w:pStyle w:val="BasistekstOpenbaarMinisterie"/>
        <w:spacing w:line="276" w:lineRule="auto"/>
      </w:pPr>
    </w:p>
    <w:p w14:paraId="520F1A06" w14:textId="283C3914" w:rsidR="008B3CB3" w:rsidRDefault="008B3CB3" w:rsidP="00971A71">
      <w:pPr>
        <w:pStyle w:val="BasistekstOpenbaarMinisterie"/>
        <w:spacing w:line="276" w:lineRule="auto"/>
      </w:pPr>
    </w:p>
    <w:p w14:paraId="29668CAF" w14:textId="23125B74" w:rsidR="00073B61" w:rsidRDefault="00073B61" w:rsidP="00073B61">
      <w:pPr>
        <w:pStyle w:val="Kop2"/>
      </w:pPr>
      <w:bookmarkStart w:id="94" w:name="_Toc153106604"/>
      <w:r>
        <w:t>Contractverantwoordelijken Opdrachtgever</w:t>
      </w:r>
      <w:bookmarkEnd w:id="94"/>
    </w:p>
    <w:p w14:paraId="6217FA1E" w14:textId="77777777" w:rsidR="00E96BFE" w:rsidRPr="008F01B8" w:rsidRDefault="00E96BFE" w:rsidP="008B3CB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Directeur Bedrijfsvoering</w:t>
      </w:r>
    </w:p>
    <w:p w14:paraId="4CE32DA9" w14:textId="77777777" w:rsidR="00E96BFE" w:rsidRDefault="00E96BFE" w:rsidP="00E96BFE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425B814A" w14:textId="77777777" w:rsidR="00E96BFE" w:rsidRDefault="00E96BFE" w:rsidP="00E96BFE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4B7BC601" w14:textId="77777777" w:rsidR="00E96BFE" w:rsidRDefault="00E96BFE" w:rsidP="00E96BFE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E5C44A5" w14:textId="453E60B5" w:rsidR="00E96BFE" w:rsidRPr="00A745AB" w:rsidRDefault="00A64A54" w:rsidP="00E96BFE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 xml:space="preserve">Teammanager </w:t>
      </w:r>
      <w:r w:rsidR="00E96BFE">
        <w:rPr>
          <w:b/>
        </w:rPr>
        <w:t>Verkeershandhavingsmiddelen</w:t>
      </w:r>
    </w:p>
    <w:p w14:paraId="04C22ADD" w14:textId="3EE847C9" w:rsidR="00E96BFE" w:rsidRDefault="00E96BFE" w:rsidP="00E96BFE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r w:rsidR="00A64A54">
        <w:t>Mark van Splunter</w:t>
      </w:r>
    </w:p>
    <w:p w14:paraId="27F30740" w14:textId="436D4424" w:rsidR="00E96BFE" w:rsidRDefault="00E96BFE" w:rsidP="00E96BFE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  <w:t xml:space="preserve">06 – </w:t>
      </w:r>
      <w:r w:rsidR="00A64A54">
        <w:t>1271 8098</w:t>
      </w:r>
    </w:p>
    <w:p w14:paraId="3169E71C" w14:textId="412D409B" w:rsidR="00E96BFE" w:rsidRDefault="00E96BFE" w:rsidP="00E96BFE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hyperlink r:id="rId12" w:history="1">
        <w:r w:rsidR="00073B61" w:rsidRPr="00B66868">
          <w:rPr>
            <w:rStyle w:val="Hyperlink"/>
          </w:rPr>
          <w:t>m.van.splunter@om.nl</w:t>
        </w:r>
      </w:hyperlink>
    </w:p>
    <w:p w14:paraId="5BA9703C" w14:textId="34FA47E6" w:rsidR="00073B61" w:rsidRDefault="00073B61" w:rsidP="00E96BFE">
      <w:pPr>
        <w:pStyle w:val="BasistekstOpenbaarMinisterie"/>
        <w:spacing w:line="276" w:lineRule="auto"/>
      </w:pPr>
    </w:p>
    <w:p w14:paraId="00A513DB" w14:textId="77777777" w:rsidR="00073B61" w:rsidRDefault="00073B61" w:rsidP="00E96BFE">
      <w:pPr>
        <w:pStyle w:val="BasistekstOpenbaarMinisterie"/>
        <w:spacing w:line="276" w:lineRule="auto"/>
      </w:pPr>
    </w:p>
    <w:p w14:paraId="7EBC1745" w14:textId="77777777" w:rsidR="00073B61" w:rsidRDefault="00073B61" w:rsidP="00073B61">
      <w:pPr>
        <w:pStyle w:val="Kop2"/>
      </w:pPr>
      <w:bookmarkStart w:id="95" w:name="_Toc153106605"/>
      <w:r w:rsidRPr="00E96BFE">
        <w:t>Projectorganisatie Opdrachtgever</w:t>
      </w:r>
      <w:bookmarkEnd w:id="95"/>
    </w:p>
    <w:p w14:paraId="59478CB3" w14:textId="66E601F1" w:rsidR="00A64A54" w:rsidRDefault="00A64A54" w:rsidP="008B3CB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Groepsmailadres tijdens Implemen</w:t>
      </w:r>
      <w:bookmarkStart w:id="96" w:name="_GoBack"/>
      <w:bookmarkEnd w:id="96"/>
      <w:r>
        <w:rPr>
          <w:b/>
        </w:rPr>
        <w:t>tatiefase</w:t>
      </w:r>
    </w:p>
    <w:p w14:paraId="57460221" w14:textId="4B1A72D2" w:rsidR="00A64A54" w:rsidRDefault="00A64A54" w:rsidP="00A64A54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r w:rsidRPr="00A64A54">
        <w:t>Projecten</w:t>
      </w:r>
      <w:r>
        <w:rPr>
          <w:rStyle w:val="Hyperlink"/>
        </w:rPr>
        <w:t>VHM@om.nl</w:t>
      </w:r>
    </w:p>
    <w:p w14:paraId="6BC729BC" w14:textId="58448FA5" w:rsidR="00A745AB" w:rsidRDefault="00A745AB" w:rsidP="008B3CB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Programmamanager</w:t>
      </w:r>
    </w:p>
    <w:p w14:paraId="697BBEE5" w14:textId="561FDD9C" w:rsidR="008F01B8" w:rsidRDefault="008F01B8" w:rsidP="008F01B8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4B573B5F" w14:textId="1032085B" w:rsidR="008F01B8" w:rsidRDefault="008F01B8" w:rsidP="008F01B8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C8D7FBB" w14:textId="1D53D912" w:rsidR="008F01B8" w:rsidRDefault="008F01B8" w:rsidP="008F01B8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138CC834" w14:textId="414202E4" w:rsidR="00A745AB" w:rsidRDefault="00A745AB" w:rsidP="008F01B8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Project</w:t>
      </w:r>
      <w:r w:rsidR="00F248F0">
        <w:rPr>
          <w:b/>
        </w:rPr>
        <w:t>manag</w:t>
      </w:r>
      <w:r>
        <w:rPr>
          <w:b/>
        </w:rPr>
        <w:t>er</w:t>
      </w:r>
    </w:p>
    <w:p w14:paraId="7BFDD21F" w14:textId="77777777" w:rsidR="008F01B8" w:rsidRDefault="008F01B8" w:rsidP="008F01B8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372F54F" w14:textId="77777777" w:rsidR="008F01B8" w:rsidRDefault="008F01B8" w:rsidP="008F01B8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7C39AFE3" w14:textId="77777777" w:rsidR="008F01B8" w:rsidRDefault="008F01B8" w:rsidP="008F01B8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648F421" w14:textId="089F5D8D" w:rsidR="00E96BFE" w:rsidRDefault="00027802" w:rsidP="00E96BFE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Testcoördinator</w:t>
      </w:r>
    </w:p>
    <w:p w14:paraId="37CA4DD0" w14:textId="77777777" w:rsidR="00E96BFE" w:rsidRDefault="00E96BFE" w:rsidP="00E96BFE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717E466" w14:textId="77777777" w:rsidR="00E96BFE" w:rsidRDefault="00E96BFE" w:rsidP="00E96BFE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1AA213F8" w14:textId="77777777" w:rsidR="00E96BFE" w:rsidRDefault="00E96BFE" w:rsidP="00E96BFE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83333F4" w14:textId="08ED176B" w:rsidR="00555BE4" w:rsidRDefault="00555BE4" w:rsidP="00971A71">
      <w:pPr>
        <w:pStyle w:val="BasistekstOpenbaarMinisterie"/>
        <w:spacing w:line="276" w:lineRule="auto"/>
      </w:pPr>
    </w:p>
    <w:p w14:paraId="0AA80C7C" w14:textId="42EF9FC8" w:rsidR="008B3CB3" w:rsidRDefault="008B3CB3">
      <w:pPr>
        <w:spacing w:line="240" w:lineRule="auto"/>
      </w:pPr>
    </w:p>
    <w:p w14:paraId="1DAC5D52" w14:textId="2064B41E" w:rsidR="008F01B8" w:rsidRDefault="00FA6B7B" w:rsidP="00027802">
      <w:pPr>
        <w:pStyle w:val="Kop2"/>
      </w:pPr>
      <w:bookmarkStart w:id="97" w:name="_Toc153106606"/>
      <w:r>
        <w:lastRenderedPageBreak/>
        <w:t>Beheer</w:t>
      </w:r>
      <w:r w:rsidR="008F01B8" w:rsidRPr="00027802">
        <w:t>organisatie Opdrachtgever</w:t>
      </w:r>
      <w:bookmarkEnd w:id="97"/>
    </w:p>
    <w:p w14:paraId="40594AE9" w14:textId="5E65E56C" w:rsidR="00A64A54" w:rsidRDefault="00E835F4" w:rsidP="00A64A54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Groeps</w:t>
      </w:r>
      <w:r w:rsidR="00A64A54">
        <w:rPr>
          <w:b/>
        </w:rPr>
        <w:t>mailadres tijdens Exploitatiefase</w:t>
      </w:r>
    </w:p>
    <w:p w14:paraId="3C9B9BB2" w14:textId="591E44E7" w:rsidR="00A64A54" w:rsidRDefault="00A64A54" w:rsidP="00A64A54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  <w:t>Beheer</w:t>
      </w:r>
      <w:r>
        <w:rPr>
          <w:rStyle w:val="Hyperlink"/>
        </w:rPr>
        <w:t>VHM@om.nl</w:t>
      </w:r>
    </w:p>
    <w:p w14:paraId="2D4D949B" w14:textId="7CE6827B" w:rsidR="00CB6EF0" w:rsidRPr="008F01B8" w:rsidRDefault="00CB6EF0" w:rsidP="008F01B8">
      <w:pPr>
        <w:pStyle w:val="BasistekstOpenbaarMinisterie"/>
        <w:spacing w:before="120" w:line="276" w:lineRule="auto"/>
        <w:rPr>
          <w:b/>
        </w:rPr>
      </w:pPr>
      <w:r w:rsidRPr="008F01B8">
        <w:rPr>
          <w:b/>
        </w:rPr>
        <w:t>Productmanager</w:t>
      </w:r>
    </w:p>
    <w:p w14:paraId="4B8CB07F" w14:textId="77777777" w:rsidR="008F01B8" w:rsidRDefault="008F01B8" w:rsidP="008F01B8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F5BE7C7" w14:textId="77777777" w:rsidR="008F01B8" w:rsidRDefault="008F01B8" w:rsidP="008F01B8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33D7AFDC" w14:textId="77777777" w:rsidR="008F01B8" w:rsidRDefault="008F01B8" w:rsidP="008F01B8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F082BBB" w14:textId="77777777" w:rsidR="00027802" w:rsidRPr="008F01B8" w:rsidRDefault="00027802" w:rsidP="00027802">
      <w:pPr>
        <w:pStyle w:val="BasistekstOpenbaarMinisterie"/>
        <w:spacing w:before="120" w:line="276" w:lineRule="auto"/>
        <w:rPr>
          <w:b/>
        </w:rPr>
      </w:pPr>
      <w:r w:rsidRPr="008F01B8">
        <w:rPr>
          <w:b/>
        </w:rPr>
        <w:t>Contractbeheerder</w:t>
      </w:r>
    </w:p>
    <w:p w14:paraId="57829879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482042B5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18ABF10C" w14:textId="77777777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059D31F" w14:textId="2E072232" w:rsidR="008F01B8" w:rsidRPr="008F01B8" w:rsidRDefault="00E142C1" w:rsidP="008F01B8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Incidentmanager</w:t>
      </w:r>
    </w:p>
    <w:p w14:paraId="47D3B05C" w14:textId="77777777" w:rsidR="008F01B8" w:rsidRDefault="008F01B8" w:rsidP="008F01B8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1F218C12" w14:textId="77777777" w:rsidR="008F01B8" w:rsidRDefault="008F01B8" w:rsidP="008F01B8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5074F6D" w14:textId="77777777" w:rsidR="008F01B8" w:rsidRPr="002A1C07" w:rsidRDefault="008F01B8" w:rsidP="008F01B8">
      <w:pPr>
        <w:pStyle w:val="BasistekstOpenbaarMinisterie"/>
        <w:spacing w:line="276" w:lineRule="auto"/>
        <w:rPr>
          <w:lang w:val="en-US"/>
        </w:rPr>
      </w:pPr>
      <w:r w:rsidRPr="0072252A">
        <w:rPr>
          <w:lang w:val="en-US"/>
        </w:rPr>
        <w:t>E-mail</w:t>
      </w:r>
      <w:r w:rsidRPr="0072252A">
        <w:rPr>
          <w:lang w:val="en-US"/>
        </w:rPr>
        <w:tab/>
      </w:r>
      <w:r w:rsidRPr="0072252A">
        <w:rPr>
          <w:lang w:val="en-US"/>
        </w:rPr>
        <w:tab/>
        <w:t>:</w:t>
      </w:r>
      <w:r w:rsidRPr="0072252A">
        <w:rPr>
          <w:lang w:val="en-US"/>
        </w:rPr>
        <w:tab/>
      </w:r>
      <w:proofErr w:type="spellStart"/>
      <w:r w:rsidRPr="0072252A">
        <w:rPr>
          <w:lang w:val="en-US"/>
        </w:rPr>
        <w:t>n.t.b</w:t>
      </w:r>
      <w:proofErr w:type="spellEnd"/>
      <w:r w:rsidRPr="0072252A">
        <w:rPr>
          <w:lang w:val="en-US"/>
        </w:rPr>
        <w:t>.</w:t>
      </w:r>
    </w:p>
    <w:p w14:paraId="6A1E2CA2" w14:textId="32003AD9" w:rsidR="004F1E9E" w:rsidRDefault="004F1E9E" w:rsidP="00716894">
      <w:pPr>
        <w:spacing w:line="240" w:lineRule="auto"/>
      </w:pPr>
      <w:r>
        <w:br w:type="page"/>
      </w:r>
    </w:p>
    <w:p w14:paraId="0CFA2B38" w14:textId="79249D5E" w:rsidR="00027802" w:rsidRDefault="00027802" w:rsidP="00027802">
      <w:pPr>
        <w:pStyle w:val="Kop1"/>
      </w:pPr>
      <w:bookmarkStart w:id="98" w:name="_Toc153106607"/>
      <w:bookmarkStart w:id="99" w:name="_Toc84774990"/>
      <w:r>
        <w:lastRenderedPageBreak/>
        <w:t>Contactgegevens Opdracht</w:t>
      </w:r>
      <w:r w:rsidR="00061C66">
        <w:t>nem</w:t>
      </w:r>
      <w:r>
        <w:t>er</w:t>
      </w:r>
      <w:bookmarkEnd w:id="98"/>
    </w:p>
    <w:p w14:paraId="7458B5EB" w14:textId="4F0FEAF2" w:rsidR="00027802" w:rsidRDefault="00027802" w:rsidP="00027802">
      <w:pPr>
        <w:pStyle w:val="BasistekstOpenbaarMinisterie"/>
        <w:spacing w:line="276" w:lineRule="auto"/>
        <w:rPr>
          <w:b/>
        </w:rPr>
      </w:pPr>
    </w:p>
    <w:p w14:paraId="30B51D5B" w14:textId="77777777" w:rsidR="008B3CB3" w:rsidRDefault="008B3CB3" w:rsidP="00027802">
      <w:pPr>
        <w:pStyle w:val="BasistekstOpenbaarMinisterie"/>
        <w:spacing w:line="276" w:lineRule="auto"/>
        <w:rPr>
          <w:b/>
        </w:rPr>
      </w:pPr>
    </w:p>
    <w:p w14:paraId="0A47E984" w14:textId="1CDE280E" w:rsidR="00027802" w:rsidRPr="005F5236" w:rsidRDefault="00027802" w:rsidP="00027802">
      <w:pPr>
        <w:pStyle w:val="Kop2"/>
      </w:pPr>
      <w:bookmarkStart w:id="100" w:name="_Toc153106608"/>
      <w:r>
        <w:t>Algemene contactgegevens</w:t>
      </w:r>
      <w:r w:rsidR="00061C66">
        <w:t xml:space="preserve"> Opdrachtnemer</w:t>
      </w:r>
      <w:bookmarkEnd w:id="100"/>
    </w:p>
    <w:p w14:paraId="673688BF" w14:textId="77777777" w:rsidR="00027802" w:rsidRDefault="00027802" w:rsidP="00061C66">
      <w:pPr>
        <w:pStyle w:val="BasistekstOpenbaarMinisterie"/>
        <w:spacing w:before="120" w:line="276" w:lineRule="auto"/>
      </w:pPr>
      <w:r>
        <w:t>&lt;Bedrijfsnaam Opdrachtnemer&gt;</w:t>
      </w:r>
    </w:p>
    <w:p w14:paraId="3228EDBD" w14:textId="77777777" w:rsidR="00027802" w:rsidRDefault="00027802" w:rsidP="00027802">
      <w:pPr>
        <w:pStyle w:val="BasistekstOpenbaarMinisterie"/>
        <w:spacing w:line="276" w:lineRule="auto"/>
      </w:pPr>
      <w:r>
        <w:t>&lt;Onderdeel/Afdeling&gt;</w:t>
      </w:r>
    </w:p>
    <w:p w14:paraId="026A4928" w14:textId="77777777" w:rsidR="00027802" w:rsidRDefault="00027802" w:rsidP="00027802">
      <w:pPr>
        <w:pStyle w:val="BasistekstOpenbaarMinisterie"/>
        <w:spacing w:line="276" w:lineRule="auto"/>
      </w:pPr>
      <w:r>
        <w:t>Postadres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4E62ED3" w14:textId="77777777" w:rsidR="00061C66" w:rsidRDefault="00061C66" w:rsidP="00061C66">
      <w:pPr>
        <w:pStyle w:val="BasistekstOpenbaarMinisterie"/>
        <w:spacing w:line="276" w:lineRule="auto"/>
      </w:pPr>
      <w:r>
        <w:t>Bezoekadres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42854398" w14:textId="0D7F03AD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CBCCC14" w14:textId="73DC1AC2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DFB88F3" w14:textId="6E9D65E3" w:rsidR="00027802" w:rsidRDefault="00027802" w:rsidP="00027802">
      <w:pPr>
        <w:pStyle w:val="BasistekstOpenbaarMinisterie"/>
        <w:spacing w:line="276" w:lineRule="auto"/>
      </w:pPr>
    </w:p>
    <w:p w14:paraId="275ABA04" w14:textId="77777777" w:rsidR="00430B83" w:rsidRDefault="00430B83" w:rsidP="00027802">
      <w:pPr>
        <w:pStyle w:val="BasistekstOpenbaarMinisterie"/>
        <w:spacing w:line="276" w:lineRule="auto"/>
      </w:pPr>
    </w:p>
    <w:p w14:paraId="42EA891A" w14:textId="24197F3B" w:rsidR="00027802" w:rsidRPr="00027802" w:rsidRDefault="00027802" w:rsidP="00027802">
      <w:pPr>
        <w:pStyle w:val="Kop2"/>
      </w:pPr>
      <w:bookmarkStart w:id="101" w:name="_Toc153106609"/>
      <w:r w:rsidRPr="00027802">
        <w:t>Servicedesk Opdracht</w:t>
      </w:r>
      <w:r>
        <w:t>nemer</w:t>
      </w:r>
      <w:bookmarkEnd w:id="101"/>
    </w:p>
    <w:p w14:paraId="3A9A773F" w14:textId="51CA924E" w:rsidR="00027802" w:rsidRPr="008F01B8" w:rsidRDefault="00027802" w:rsidP="00027802">
      <w:pPr>
        <w:pStyle w:val="BasistekstOpenbaarMinisterie"/>
        <w:spacing w:before="120" w:line="276" w:lineRule="auto"/>
        <w:rPr>
          <w:b/>
        </w:rPr>
      </w:pPr>
      <w:r w:rsidRPr="008F01B8">
        <w:rPr>
          <w:b/>
        </w:rPr>
        <w:t>Servicedesk</w:t>
      </w:r>
      <w:r>
        <w:rPr>
          <w:b/>
        </w:rPr>
        <w:t xml:space="preserve"> &lt;onderdeel/afdeling&gt;</w:t>
      </w:r>
    </w:p>
    <w:p w14:paraId="52DD8CB1" w14:textId="349CC43B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186B5638" w14:textId="78E8E7F3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  <w:r>
        <w:cr/>
        <w:t>Bereikbaarheid</w:t>
      </w:r>
      <w:r>
        <w:tab/>
        <w:t>:</w:t>
      </w:r>
      <w:r>
        <w:tab/>
      </w:r>
      <w:proofErr w:type="spellStart"/>
      <w:r w:rsidR="00430B83">
        <w:t>n.t.b</w:t>
      </w:r>
      <w:proofErr w:type="spellEnd"/>
      <w:r w:rsidR="00430B83">
        <w:t>.</w:t>
      </w:r>
    </w:p>
    <w:p w14:paraId="68D755BE" w14:textId="4D591168" w:rsidR="00027802" w:rsidRDefault="00027802" w:rsidP="00027802">
      <w:pPr>
        <w:pStyle w:val="BasistekstOpenbaarMinisterie"/>
        <w:spacing w:line="276" w:lineRule="auto"/>
      </w:pPr>
    </w:p>
    <w:p w14:paraId="6CFD9DF7" w14:textId="77777777" w:rsidR="00073B61" w:rsidRDefault="00073B61" w:rsidP="00027802">
      <w:pPr>
        <w:pStyle w:val="BasistekstOpenbaarMinisterie"/>
        <w:spacing w:line="276" w:lineRule="auto"/>
      </w:pPr>
    </w:p>
    <w:p w14:paraId="52EDE6EB" w14:textId="6BE73644" w:rsidR="00073B61" w:rsidRDefault="00073B61" w:rsidP="00073B61">
      <w:pPr>
        <w:pStyle w:val="Kop2"/>
      </w:pPr>
      <w:bookmarkStart w:id="102" w:name="_Toc153106610"/>
      <w:r>
        <w:t>Contractverantwoordelijken Opdrachtnemer</w:t>
      </w:r>
      <w:bookmarkEnd w:id="102"/>
    </w:p>
    <w:p w14:paraId="2E37A880" w14:textId="26887EBA" w:rsidR="00027802" w:rsidRPr="008F01B8" w:rsidRDefault="00430B83" w:rsidP="00430B8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Contracteigenaar: &lt;functie&gt;</w:t>
      </w:r>
    </w:p>
    <w:p w14:paraId="284805C7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E125D83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19A4999" w14:textId="77777777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270658B6" w14:textId="2B09BF41" w:rsidR="00027802" w:rsidRPr="008F01B8" w:rsidRDefault="00430B83" w:rsidP="00027802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Uitvoeringsverantwoordelijke: &lt;functie&gt;</w:t>
      </w:r>
    </w:p>
    <w:p w14:paraId="398607B3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5E21FBD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2EE87AF7" w14:textId="25C48DF5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086BFBB" w14:textId="4002DC7F" w:rsidR="00073B61" w:rsidRDefault="00073B61" w:rsidP="00027802">
      <w:pPr>
        <w:pStyle w:val="BasistekstOpenbaarMinisterie"/>
        <w:spacing w:line="276" w:lineRule="auto"/>
      </w:pPr>
    </w:p>
    <w:p w14:paraId="48D1C4C2" w14:textId="77777777" w:rsidR="00073B61" w:rsidRDefault="00073B61" w:rsidP="00027802">
      <w:pPr>
        <w:pStyle w:val="BasistekstOpenbaarMinisterie"/>
        <w:spacing w:line="276" w:lineRule="auto"/>
      </w:pPr>
    </w:p>
    <w:p w14:paraId="1D0FAB5C" w14:textId="77777777" w:rsidR="00073B61" w:rsidRPr="00E96BFE" w:rsidRDefault="00073B61" w:rsidP="00073B61">
      <w:pPr>
        <w:pStyle w:val="Kop2"/>
      </w:pPr>
      <w:bookmarkStart w:id="103" w:name="_Toc153106611"/>
      <w:r w:rsidRPr="00E96BFE">
        <w:t>Projectorganisatie Opdracht</w:t>
      </w:r>
      <w:r>
        <w:t>nemer</w:t>
      </w:r>
      <w:bookmarkEnd w:id="103"/>
    </w:p>
    <w:p w14:paraId="5D7FB846" w14:textId="7E00D905" w:rsidR="00027802" w:rsidRDefault="00F248F0" w:rsidP="00027802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Projectmanager</w:t>
      </w:r>
    </w:p>
    <w:p w14:paraId="07CD4A8C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9B18CA9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B6E2B40" w14:textId="77777777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2C7E19C2" w14:textId="087FF591" w:rsidR="00027802" w:rsidRDefault="00430B83" w:rsidP="00027802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Contactpersoon Ontwikkelteam: &lt;functie&gt;</w:t>
      </w:r>
    </w:p>
    <w:p w14:paraId="7CAEE357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5C5485D4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319EEE5B" w14:textId="77777777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0277507" w14:textId="01066D57" w:rsidR="00430B83" w:rsidRDefault="00430B83" w:rsidP="00430B8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Contactpersoon Testteam: &lt;functie&gt;</w:t>
      </w:r>
    </w:p>
    <w:p w14:paraId="40984903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2D35BED3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1E66A1D" w14:textId="77777777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28BE3C9B" w14:textId="77777777" w:rsidR="00430B83" w:rsidRPr="008F01B8" w:rsidRDefault="00430B83" w:rsidP="00430B8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&lt;overig&gt;</w:t>
      </w:r>
    </w:p>
    <w:p w14:paraId="2527BE0F" w14:textId="77777777" w:rsidR="00430B83" w:rsidRDefault="00430B83" w:rsidP="00430B83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0B2FE53" w14:textId="77777777" w:rsidR="00430B83" w:rsidRDefault="00430B83" w:rsidP="00430B83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DD36475" w14:textId="77777777" w:rsidR="00430B83" w:rsidRPr="00430B83" w:rsidRDefault="00430B83" w:rsidP="00430B83">
      <w:pPr>
        <w:pStyle w:val="BasistekstOpenbaarMinisterie"/>
        <w:spacing w:line="276" w:lineRule="auto"/>
      </w:pPr>
      <w:r w:rsidRPr="00430B83">
        <w:t>E-mail</w:t>
      </w:r>
      <w:r w:rsidRPr="00430B83">
        <w:tab/>
      </w:r>
      <w:r w:rsidRPr="00430B83">
        <w:tab/>
        <w:t>:</w:t>
      </w:r>
      <w:r w:rsidRPr="00430B83">
        <w:tab/>
      </w:r>
      <w:proofErr w:type="spellStart"/>
      <w:r w:rsidRPr="00430B83">
        <w:t>n.t.b</w:t>
      </w:r>
      <w:proofErr w:type="spellEnd"/>
      <w:r w:rsidRPr="00430B83">
        <w:t>.</w:t>
      </w:r>
    </w:p>
    <w:p w14:paraId="2A62618C" w14:textId="61C1C015" w:rsidR="00027802" w:rsidRDefault="00027802" w:rsidP="00027802">
      <w:pPr>
        <w:pStyle w:val="BasistekstOpenbaarMinisterie"/>
        <w:spacing w:line="276" w:lineRule="auto"/>
      </w:pPr>
    </w:p>
    <w:p w14:paraId="60F2DA71" w14:textId="33F0A82C" w:rsidR="008B3CB3" w:rsidRDefault="008B3CB3">
      <w:pPr>
        <w:spacing w:line="240" w:lineRule="auto"/>
      </w:pPr>
    </w:p>
    <w:p w14:paraId="1B4503EA" w14:textId="7251E020" w:rsidR="00027802" w:rsidRPr="00027802" w:rsidRDefault="00FA6B7B" w:rsidP="00027802">
      <w:pPr>
        <w:pStyle w:val="Kop2"/>
      </w:pPr>
      <w:bookmarkStart w:id="104" w:name="_Toc153106612"/>
      <w:r>
        <w:t>Beheer</w:t>
      </w:r>
      <w:r w:rsidR="00027802" w:rsidRPr="00027802">
        <w:t>organisatie Opdracht</w:t>
      </w:r>
      <w:r w:rsidR="00430B83">
        <w:t>neme</w:t>
      </w:r>
      <w:r w:rsidR="00027802" w:rsidRPr="00027802">
        <w:t>r</w:t>
      </w:r>
      <w:bookmarkEnd w:id="104"/>
    </w:p>
    <w:p w14:paraId="41B3E97F" w14:textId="7330BC8F" w:rsidR="00027802" w:rsidRPr="008F01B8" w:rsidRDefault="00430B83" w:rsidP="00027802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Service</w:t>
      </w:r>
      <w:r w:rsidR="00027802" w:rsidRPr="008F01B8">
        <w:rPr>
          <w:b/>
        </w:rPr>
        <w:t>manager</w:t>
      </w:r>
    </w:p>
    <w:p w14:paraId="2E117D89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7009C6C9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421BFAF1" w14:textId="77777777" w:rsidR="00027802" w:rsidRDefault="00027802" w:rsidP="00027802">
      <w:pPr>
        <w:pStyle w:val="BasistekstOpenbaarMinisterie"/>
        <w:spacing w:line="276" w:lineRule="auto"/>
      </w:pPr>
      <w:r>
        <w:t>E-mail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25F120F9" w14:textId="49C65A0F" w:rsidR="00027802" w:rsidRPr="008F01B8" w:rsidRDefault="00430B83" w:rsidP="00027802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Technisch beheerder</w:t>
      </w:r>
    </w:p>
    <w:p w14:paraId="2E8AC008" w14:textId="77777777" w:rsidR="00027802" w:rsidRDefault="00027802" w:rsidP="00027802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1BF5C900" w14:textId="77777777" w:rsidR="00027802" w:rsidRDefault="00027802" w:rsidP="00027802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3F2CD386" w14:textId="5979CD29" w:rsidR="00027802" w:rsidRDefault="00027802" w:rsidP="00027802">
      <w:pPr>
        <w:pStyle w:val="BasistekstOpenbaarMinisterie"/>
        <w:spacing w:line="276" w:lineRule="auto"/>
        <w:rPr>
          <w:lang w:val="en-US"/>
        </w:rPr>
      </w:pPr>
      <w:r w:rsidRPr="0072252A">
        <w:rPr>
          <w:lang w:val="en-US"/>
        </w:rPr>
        <w:t>E-mail</w:t>
      </w:r>
      <w:r w:rsidRPr="0072252A">
        <w:rPr>
          <w:lang w:val="en-US"/>
        </w:rPr>
        <w:tab/>
      </w:r>
      <w:r w:rsidRPr="0072252A">
        <w:rPr>
          <w:lang w:val="en-US"/>
        </w:rPr>
        <w:tab/>
        <w:t>:</w:t>
      </w:r>
      <w:r w:rsidRPr="0072252A">
        <w:rPr>
          <w:lang w:val="en-US"/>
        </w:rPr>
        <w:tab/>
      </w:r>
      <w:proofErr w:type="spellStart"/>
      <w:r w:rsidRPr="0072252A">
        <w:rPr>
          <w:lang w:val="en-US"/>
        </w:rPr>
        <w:t>n.t.b</w:t>
      </w:r>
      <w:proofErr w:type="spellEnd"/>
      <w:r w:rsidRPr="0072252A">
        <w:rPr>
          <w:lang w:val="en-US"/>
        </w:rPr>
        <w:t>.</w:t>
      </w:r>
    </w:p>
    <w:p w14:paraId="07C9053C" w14:textId="39D8697A" w:rsidR="00430B83" w:rsidRPr="008F01B8" w:rsidRDefault="00430B83" w:rsidP="00430B8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&lt;overig&gt;</w:t>
      </w:r>
    </w:p>
    <w:p w14:paraId="45DA942E" w14:textId="77777777" w:rsidR="00430B83" w:rsidRDefault="00430B83" w:rsidP="00430B83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D738A31" w14:textId="77777777" w:rsidR="00430B83" w:rsidRDefault="00430B83" w:rsidP="00430B83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04895FB5" w14:textId="77777777" w:rsidR="00430B83" w:rsidRPr="00430B83" w:rsidRDefault="00430B83" w:rsidP="00430B83">
      <w:pPr>
        <w:pStyle w:val="BasistekstOpenbaarMinisterie"/>
        <w:spacing w:line="276" w:lineRule="auto"/>
      </w:pPr>
      <w:r w:rsidRPr="00430B83">
        <w:t>E-mail</w:t>
      </w:r>
      <w:r w:rsidRPr="00430B83">
        <w:tab/>
      </w:r>
      <w:r w:rsidRPr="00430B83">
        <w:tab/>
        <w:t>:</w:t>
      </w:r>
      <w:r w:rsidRPr="00430B83">
        <w:tab/>
      </w:r>
      <w:proofErr w:type="spellStart"/>
      <w:r w:rsidRPr="00430B83">
        <w:t>n.t.b</w:t>
      </w:r>
      <w:proofErr w:type="spellEnd"/>
      <w:r w:rsidRPr="00430B83">
        <w:t>.</w:t>
      </w:r>
    </w:p>
    <w:p w14:paraId="2529576E" w14:textId="1CBEE74D" w:rsidR="00430B83" w:rsidRPr="008F01B8" w:rsidRDefault="00430B83" w:rsidP="00430B83">
      <w:pPr>
        <w:pStyle w:val="BasistekstOpenbaarMinisterie"/>
        <w:spacing w:before="120" w:line="276" w:lineRule="auto"/>
        <w:rPr>
          <w:b/>
        </w:rPr>
      </w:pPr>
      <w:r>
        <w:rPr>
          <w:b/>
        </w:rPr>
        <w:t>&lt;overig&gt;</w:t>
      </w:r>
    </w:p>
    <w:p w14:paraId="3E0BE509" w14:textId="77777777" w:rsidR="00430B83" w:rsidRDefault="00430B83" w:rsidP="00430B83">
      <w:pPr>
        <w:pStyle w:val="BasistekstOpenbaarMinisterie"/>
        <w:spacing w:line="276" w:lineRule="auto"/>
      </w:pPr>
      <w:r>
        <w:t>Naam</w:t>
      </w:r>
      <w:r>
        <w:tab/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95E6E72" w14:textId="77777777" w:rsidR="00430B83" w:rsidRDefault="00430B83" w:rsidP="00430B83">
      <w:pPr>
        <w:pStyle w:val="BasistekstOpenbaarMinisterie"/>
        <w:spacing w:line="276" w:lineRule="auto"/>
      </w:pPr>
      <w:r>
        <w:t>Telefoon</w:t>
      </w:r>
      <w:r>
        <w:tab/>
        <w:t>:</w:t>
      </w:r>
      <w:r>
        <w:tab/>
      </w:r>
      <w:proofErr w:type="spellStart"/>
      <w:r>
        <w:t>n.t.b</w:t>
      </w:r>
      <w:proofErr w:type="spellEnd"/>
      <w:r>
        <w:t>.</w:t>
      </w:r>
    </w:p>
    <w:p w14:paraId="66C005FF" w14:textId="77777777" w:rsidR="00430B83" w:rsidRPr="00430B83" w:rsidRDefault="00430B83" w:rsidP="00430B83">
      <w:pPr>
        <w:pStyle w:val="BasistekstOpenbaarMinisterie"/>
        <w:spacing w:line="276" w:lineRule="auto"/>
      </w:pPr>
      <w:r w:rsidRPr="00430B83">
        <w:t>E-mail</w:t>
      </w:r>
      <w:r w:rsidRPr="00430B83">
        <w:tab/>
      </w:r>
      <w:r w:rsidRPr="00430B83">
        <w:tab/>
        <w:t>:</w:t>
      </w:r>
      <w:r w:rsidRPr="00430B83">
        <w:tab/>
      </w:r>
      <w:proofErr w:type="spellStart"/>
      <w:r w:rsidRPr="00430B83">
        <w:t>n.t.b</w:t>
      </w:r>
      <w:proofErr w:type="spellEnd"/>
      <w:r w:rsidRPr="00430B83">
        <w:t>.</w:t>
      </w:r>
    </w:p>
    <w:p w14:paraId="30C08453" w14:textId="64A1233D" w:rsidR="00430B83" w:rsidRPr="00430B83" w:rsidRDefault="00430B83" w:rsidP="00027802">
      <w:pPr>
        <w:pStyle w:val="BasistekstOpenbaarMinisterie"/>
        <w:spacing w:line="276" w:lineRule="auto"/>
      </w:pPr>
    </w:p>
    <w:p w14:paraId="14D1D91E" w14:textId="51831456" w:rsidR="00430B83" w:rsidRPr="00430B83" w:rsidRDefault="00430B83" w:rsidP="00027802">
      <w:pPr>
        <w:pStyle w:val="BasistekstOpenbaarMinisterie"/>
        <w:spacing w:line="276" w:lineRule="auto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9"/>
    <w:p w14:paraId="63F9F23A" w14:textId="443D4E7C" w:rsidR="00FC09FA" w:rsidRDefault="00FC09FA" w:rsidP="00061C66">
      <w:pPr>
        <w:spacing w:line="240" w:lineRule="auto"/>
      </w:pPr>
    </w:p>
    <w:sectPr w:rsidR="00FC09FA" w:rsidSect="00AE0A2F">
      <w:pgSz w:w="11906" w:h="16838" w:code="9"/>
      <w:pgMar w:top="1758" w:right="1162" w:bottom="1701" w:left="1758" w:header="284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6AA75" w16cex:dateUtc="2021-10-05T08:41:00Z"/>
  <w16cex:commentExtensible w16cex:durableId="2506AAE6" w16cex:dateUtc="2021-10-05T08:43:00Z"/>
  <w16cex:commentExtensible w16cex:durableId="2506AC32" w16cex:dateUtc="2021-10-05T08:49:00Z"/>
  <w16cex:commentExtensible w16cex:durableId="2506AC7B" w16cex:dateUtc="2021-10-05T08:50:00Z"/>
  <w16cex:commentExtensible w16cex:durableId="2506AFC8" w16cex:dateUtc="2021-10-05T09:04:00Z"/>
  <w16cex:commentExtensible w16cex:durableId="2506B02B" w16cex:dateUtc="2021-10-05T09:06:00Z"/>
  <w16cex:commentExtensible w16cex:durableId="2506B131" w16cex:dateUtc="2021-10-05T09:10:00Z"/>
  <w16cex:commentExtensible w16cex:durableId="2506B1A7" w16cex:dateUtc="2021-10-05T09:12:00Z"/>
  <w16cex:commentExtensible w16cex:durableId="2506B288" w16cex:dateUtc="2021-10-05T09:16:00Z"/>
  <w16cex:commentExtensible w16cex:durableId="2506B2DA" w16cex:dateUtc="2021-10-05T09:17:00Z"/>
  <w16cex:commentExtensible w16cex:durableId="2506B315" w16cex:dateUtc="2021-10-05T09:18:00Z"/>
  <w16cex:commentExtensible w16cex:durableId="2506B378" w16cex:dateUtc="2021-10-05T09:20:00Z"/>
  <w16cex:commentExtensible w16cex:durableId="2506B4B8" w16cex:dateUtc="2021-10-05T09:25:00Z"/>
  <w16cex:commentExtensible w16cex:durableId="2506B53B" w16cex:dateUtc="2021-10-05T09:27:00Z"/>
  <w16cex:commentExtensible w16cex:durableId="2506B58F" w16cex:dateUtc="2021-10-05T09:29:00Z"/>
  <w16cex:commentExtensible w16cex:durableId="2506B755" w16cex:dateUtc="2021-10-05T09:36:00Z"/>
  <w16cex:commentExtensible w16cex:durableId="2506B7A4" w16cex:dateUtc="2021-10-05T09:38:00Z"/>
  <w16cex:commentExtensible w16cex:durableId="2506B7F1" w16cex:dateUtc="2021-10-05T09:39:00Z"/>
  <w16cex:commentExtensible w16cex:durableId="2506B88F" w16cex:dateUtc="2021-10-05T09:42:00Z"/>
  <w16cex:commentExtensible w16cex:durableId="2506B8CA" w16cex:dateUtc="2021-10-05T09:43:00Z"/>
  <w16cex:commentExtensible w16cex:durableId="2506B929" w16cex:dateUtc="2021-10-05T09:44:00Z"/>
  <w16cex:commentExtensible w16cex:durableId="2506BA51" w16cex:dateUtc="2021-10-05T09:49:00Z"/>
  <w16cex:commentExtensible w16cex:durableId="2506BAC7" w16cex:dateUtc="2021-10-05T09:51:00Z"/>
  <w16cex:commentExtensible w16cex:durableId="2506BB7A" w16cex:dateUtc="2021-10-05T09:54:00Z"/>
  <w16cex:commentExtensible w16cex:durableId="2506BBB9" w16cex:dateUtc="2021-10-05T09:55:00Z"/>
  <w16cex:commentExtensible w16cex:durableId="2506BC3C" w16cex:dateUtc="2021-10-05T09:57:00Z"/>
  <w16cex:commentExtensible w16cex:durableId="2506BD39" w16cex:dateUtc="2021-10-05T10:02:00Z"/>
  <w16cex:commentExtensible w16cex:durableId="2506BE85" w16cex:dateUtc="2021-10-05T10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24BA2" w14:textId="77777777" w:rsidR="00FC09FA" w:rsidRDefault="00FC09FA">
      <w:r>
        <w:separator/>
      </w:r>
    </w:p>
    <w:p w14:paraId="4F1C440B" w14:textId="77777777" w:rsidR="00FC09FA" w:rsidRDefault="00FC09FA"/>
  </w:endnote>
  <w:endnote w:type="continuationSeparator" w:id="0">
    <w:p w14:paraId="4C51BA31" w14:textId="77777777" w:rsidR="00FC09FA" w:rsidRDefault="00FC09FA">
      <w:r>
        <w:continuationSeparator/>
      </w:r>
    </w:p>
    <w:p w14:paraId="7660C73C" w14:textId="77777777" w:rsidR="00FC09FA" w:rsidRDefault="00FC09FA"/>
  </w:endnote>
  <w:endnote w:type="continuationNotice" w:id="1">
    <w:p w14:paraId="10CE178B" w14:textId="77777777" w:rsidR="00FC09FA" w:rsidRDefault="00FC09FA" w:rsidP="000474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894EC" w14:textId="7BAD5142" w:rsidR="00BF0AEF" w:rsidRDefault="00BF0AEF" w:rsidP="00BF0AEF">
    <w:pPr>
      <w:pStyle w:val="Voettekst"/>
      <w:pBdr>
        <w:top w:val="single" w:sz="4" w:space="1" w:color="auto"/>
      </w:pBdr>
      <w:tabs>
        <w:tab w:val="right" w:pos="8931"/>
      </w:tabs>
      <w:jc w:val="left"/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A80FAF">
      <w:rPr>
        <w:sz w:val="16"/>
        <w:szCs w:val="16"/>
      </w:rPr>
      <w:t xml:space="preserve">DAP </w:t>
    </w:r>
    <w:r w:rsidRPr="00ED3391">
      <w:rPr>
        <w:sz w:val="16"/>
        <w:szCs w:val="16"/>
      </w:rPr>
      <w:t xml:space="preserve">Bijlage 1, </w:t>
    </w:r>
    <w:r>
      <w:rPr>
        <w:sz w:val="16"/>
        <w:szCs w:val="16"/>
      </w:rPr>
      <w:t>Contactgegevens</w:t>
    </w:r>
    <w:r w:rsidR="00C21193">
      <w:rPr>
        <w:sz w:val="16"/>
        <w:szCs w:val="16"/>
      </w:rPr>
      <w:t>, versie 1.0</w:t>
    </w:r>
    <w:r>
      <w:rPr>
        <w:sz w:val="16"/>
        <w:szCs w:val="16"/>
      </w:rPr>
      <w:t xml:space="preserve"> van</w:t>
    </w:r>
    <w:r w:rsidRPr="00ED3391">
      <w:rPr>
        <w:sz w:val="16"/>
        <w:szCs w:val="16"/>
      </w:rPr>
      <w:t xml:space="preserve"> </w:t>
    </w:r>
    <w:r w:rsidR="00A87B9A">
      <w:rPr>
        <w:sz w:val="16"/>
        <w:szCs w:val="16"/>
      </w:rPr>
      <w:t>3</w:t>
    </w:r>
    <w:r w:rsidR="00C21193">
      <w:rPr>
        <w:sz w:val="16"/>
        <w:szCs w:val="16"/>
      </w:rPr>
      <w:t xml:space="preserve"> maart</w:t>
    </w:r>
    <w:r w:rsidR="00F248F0">
      <w:rPr>
        <w:sz w:val="16"/>
        <w:szCs w:val="16"/>
      </w:rPr>
      <w:t xml:space="preserve"> 2026</w:t>
    </w:r>
    <w:r w:rsidRPr="00ED3391">
      <w:rPr>
        <w:sz w:val="16"/>
        <w:szCs w:val="16"/>
      </w:rPr>
      <w:tab/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A87B9A">
      <w:rPr>
        <w:rStyle w:val="Paginanummer"/>
        <w:noProof/>
        <w:sz w:val="16"/>
        <w:szCs w:val="16"/>
      </w:rPr>
      <w:t>4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A87B9A">
      <w:rPr>
        <w:rStyle w:val="Paginanummer"/>
        <w:noProof/>
        <w:sz w:val="16"/>
        <w:szCs w:val="16"/>
      </w:rPr>
      <w:t>6</w:t>
    </w:r>
    <w:r w:rsidRPr="00B20B21">
      <w:rPr>
        <w:rStyle w:val="Paginanummer"/>
        <w:sz w:val="16"/>
        <w:szCs w:val="16"/>
      </w:rPr>
      <w:fldChar w:fldCharType="end"/>
    </w:r>
  </w:p>
  <w:p w14:paraId="47B8359A" w14:textId="3B7142A5" w:rsidR="00BF0AEF" w:rsidRDefault="00BF0AEF" w:rsidP="00BF0AEF">
    <w:pPr>
      <w:pStyle w:val="BasistekstOpenbaarMinisterie"/>
    </w:pPr>
  </w:p>
  <w:p w14:paraId="031691E8" w14:textId="77777777" w:rsidR="00BF0AEF" w:rsidRPr="00BF0AEF" w:rsidRDefault="00BF0AEF" w:rsidP="00BF0AEF">
    <w:pPr>
      <w:pStyle w:val="BasistekstOpenbaarMinisteri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498FE" w14:textId="77777777" w:rsidR="00FC09FA" w:rsidRDefault="00FC09FA">
      <w:r>
        <w:separator/>
      </w:r>
    </w:p>
    <w:p w14:paraId="231E2543" w14:textId="77777777" w:rsidR="00FC09FA" w:rsidRDefault="00FC09FA"/>
  </w:footnote>
  <w:footnote w:type="continuationSeparator" w:id="0">
    <w:p w14:paraId="43DD1E0D" w14:textId="77777777" w:rsidR="00FC09FA" w:rsidRDefault="00FC09FA">
      <w:r>
        <w:continuationSeparator/>
      </w:r>
    </w:p>
    <w:p w14:paraId="14D6B6B0" w14:textId="77777777" w:rsidR="00FC09FA" w:rsidRDefault="00FC09FA"/>
  </w:footnote>
  <w:footnote w:type="continuationNotice" w:id="1">
    <w:p w14:paraId="6ECBCFEC" w14:textId="77777777" w:rsidR="00FC09FA" w:rsidRDefault="00FC09FA" w:rsidP="000474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B02FE" w14:textId="13E87A7D" w:rsidR="00FC09FA" w:rsidRDefault="00FC09FA" w:rsidP="000E6A23">
    <w:pPr>
      <w:pStyle w:val="BasistekstOpenbaarMinisterie"/>
    </w:pPr>
  </w:p>
  <w:p w14:paraId="58AFC6F4" w14:textId="43DBD8D6" w:rsidR="00FC09FA" w:rsidRDefault="00FC09FA" w:rsidP="000E6A23">
    <w:pPr>
      <w:pStyle w:val="BasistekstOpenbaarMinisterie"/>
    </w:pPr>
  </w:p>
  <w:p w14:paraId="641A6F31" w14:textId="116C3600" w:rsidR="00FC09FA" w:rsidRDefault="00FC09FA" w:rsidP="000E6A23">
    <w:pPr>
      <w:pStyle w:val="BasistekstOpenbaarMinisterie"/>
    </w:pPr>
  </w:p>
  <w:p w14:paraId="7F6055D1" w14:textId="13910033" w:rsidR="00FC09FA" w:rsidRDefault="00FC09FA" w:rsidP="000E6A23">
    <w:pPr>
      <w:pStyle w:val="BasistekstOpenbaarMinisterie"/>
    </w:pPr>
  </w:p>
  <w:p w14:paraId="3CC15ED2" w14:textId="771ABE79" w:rsidR="00FC09FA" w:rsidRPr="009F3389" w:rsidRDefault="00FC09FA" w:rsidP="00AE0A2F">
    <w:pPr>
      <w:pStyle w:val="BasistekstOpenbaarMinisterie"/>
      <w:spacing w:before="60"/>
      <w:ind w:left="709" w:firstLine="709"/>
    </w:pPr>
    <w:r>
      <w:t xml:space="preserve"> Parket Centrale Verwerking Openbaar Ministerie</w:t>
    </w:r>
  </w:p>
  <w:p w14:paraId="6837B0DB" w14:textId="17A84A31" w:rsidR="00FC09FA" w:rsidRPr="000E6A23" w:rsidRDefault="00FC09FA" w:rsidP="00AE0A2F">
    <w:pPr>
      <w:pStyle w:val="BasistekstOpenbaarMinisterie"/>
    </w:pPr>
    <w:r>
      <w:rPr>
        <w:noProof/>
      </w:rPr>
      <w:drawing>
        <wp:anchor distT="0" distB="0" distL="114300" distR="114300" simplePos="0" relativeHeight="251657216" behindDoc="1" locked="0" layoutInCell="0" allowOverlap="1" wp14:anchorId="2B593412" wp14:editId="182F728E">
          <wp:simplePos x="0" y="0"/>
          <wp:positionH relativeFrom="page">
            <wp:posOffset>161925</wp:posOffset>
          </wp:positionH>
          <wp:positionV relativeFrom="page">
            <wp:posOffset>0</wp:posOffset>
          </wp:positionV>
          <wp:extent cx="7560310" cy="850265"/>
          <wp:effectExtent l="0" t="0" r="0" b="0"/>
          <wp:wrapNone/>
          <wp:docPr id="5" name="E1703071040JU OM logo V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1703071040JU OM logo V2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50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85C7" w14:textId="77777777" w:rsidR="00FC09FA" w:rsidRDefault="00FC09FA" w:rsidP="0035057E">
    <w:pPr>
      <w:pStyle w:val="BasistekstOpenbaarMinisterie"/>
    </w:pPr>
    <w:r>
      <w:rPr>
        <w:noProof/>
      </w:rPr>
      <mc:AlternateContent>
        <mc:Choice Requires="wpc">
          <w:drawing>
            <wp:anchor distT="0" distB="0" distL="114300" distR="114300" simplePos="0" relativeHeight="251658240" behindDoc="1" locked="0" layoutInCell="1" allowOverlap="1" wp14:anchorId="6F4A6728" wp14:editId="243E461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80065"/>
              <wp:effectExtent l="0" t="0" r="2540" b="6985"/>
              <wp:wrapNone/>
              <wp:docPr id="6" name="JE1707251442JU rapport cover1.em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1" name="Rectangle 3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5340349"/>
                        </a:xfrm>
                        <a:prstGeom prst="rect">
                          <a:avLst/>
                        </a:prstGeom>
                        <a:solidFill>
                          <a:srgbClr val="44165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E4B86" w14:textId="252C55AC" w:rsidR="00FC09FA" w:rsidRDefault="00FC09FA" w:rsidP="0084186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Rectangle 34"/>
                      <wps:cNvSpPr>
                        <a:spLocks noChangeArrowheads="1"/>
                      </wps:cNvSpPr>
                      <wps:spPr bwMode="auto">
                        <a:xfrm>
                          <a:off x="0" y="8009890"/>
                          <a:ext cx="7560310" cy="2670175"/>
                        </a:xfrm>
                        <a:prstGeom prst="rect">
                          <a:avLst/>
                        </a:prstGeom>
                        <a:solidFill>
                          <a:srgbClr val="91C9F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5"/>
                      <wps:cNvSpPr>
                        <a:spLocks/>
                      </wps:cNvSpPr>
                      <wps:spPr bwMode="auto">
                        <a:xfrm>
                          <a:off x="0" y="8009890"/>
                          <a:ext cx="7560310" cy="2670175"/>
                        </a:xfrm>
                        <a:custGeom>
                          <a:avLst/>
                          <a:gdLst>
                            <a:gd name="T0" fmla="*/ 11906 w 11906"/>
                            <a:gd name="T1" fmla="*/ 4205 h 4205"/>
                            <a:gd name="T2" fmla="*/ 11906 w 11906"/>
                            <a:gd name="T3" fmla="*/ 0 h 4205"/>
                            <a:gd name="T4" fmla="*/ 0 w 11906"/>
                            <a:gd name="T5" fmla="*/ 0 h 4205"/>
                            <a:gd name="T6" fmla="*/ 0 w 11906"/>
                            <a:gd name="T7" fmla="*/ 4205 h 42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906" h="4205">
                              <a:moveTo>
                                <a:pt x="11906" y="4205"/>
                              </a:moveTo>
                              <a:lnTo>
                                <a:pt x="11906" y="0"/>
                              </a:lnTo>
                              <a:lnTo>
                                <a:pt x="0" y="0"/>
                              </a:lnTo>
                              <a:lnTo>
                                <a:pt x="0" y="420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Rectangle 36"/>
                      <wps:cNvSpPr>
                        <a:spLocks noChangeArrowheads="1"/>
                      </wps:cNvSpPr>
                      <wps:spPr bwMode="auto">
                        <a:xfrm>
                          <a:off x="0" y="5784850"/>
                          <a:ext cx="7560310" cy="222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DEA2E0" w14:textId="77777777" w:rsidR="00FC09FA" w:rsidRDefault="00FC09FA" w:rsidP="008418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Rectangle 37"/>
                      <wps:cNvSpPr>
                        <a:spLocks noChangeArrowheads="1"/>
                      </wps:cNvSpPr>
                      <wps:spPr bwMode="auto">
                        <a:xfrm>
                          <a:off x="0" y="5340350"/>
                          <a:ext cx="7560310" cy="444500"/>
                        </a:xfrm>
                        <a:prstGeom prst="rect">
                          <a:avLst/>
                        </a:prstGeom>
                        <a:solidFill>
                          <a:srgbClr val="0019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0A99DF" w14:textId="77777777" w:rsidR="00FC09FA" w:rsidRDefault="00FC09FA" w:rsidP="008418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8"/>
                      <wps:cNvSpPr>
                        <a:spLocks noEditPoints="1"/>
                      </wps:cNvSpPr>
                      <wps:spPr bwMode="auto">
                        <a:xfrm>
                          <a:off x="1080770" y="5507355"/>
                          <a:ext cx="2886075" cy="111125"/>
                        </a:xfrm>
                        <a:custGeom>
                          <a:avLst/>
                          <a:gdLst>
                            <a:gd name="T0" fmla="*/ 1116 w 9089"/>
                            <a:gd name="T1" fmla="*/ 349 h 349"/>
                            <a:gd name="T2" fmla="*/ 1202 w 9089"/>
                            <a:gd name="T3" fmla="*/ 61 h 349"/>
                            <a:gd name="T4" fmla="*/ 1202 w 9089"/>
                            <a:gd name="T5" fmla="*/ 198 h 349"/>
                            <a:gd name="T6" fmla="*/ 3068 w 9089"/>
                            <a:gd name="T7" fmla="*/ 349 h 349"/>
                            <a:gd name="T8" fmla="*/ 2665 w 9089"/>
                            <a:gd name="T9" fmla="*/ 349 h 349"/>
                            <a:gd name="T10" fmla="*/ 2908 w 9089"/>
                            <a:gd name="T11" fmla="*/ 63 h 349"/>
                            <a:gd name="T12" fmla="*/ 2589 w 9089"/>
                            <a:gd name="T13" fmla="*/ 280 h 349"/>
                            <a:gd name="T14" fmla="*/ 2504 w 9089"/>
                            <a:gd name="T15" fmla="*/ 0 h 349"/>
                            <a:gd name="T16" fmla="*/ 2589 w 9089"/>
                            <a:gd name="T17" fmla="*/ 236 h 349"/>
                            <a:gd name="T18" fmla="*/ 2503 w 9089"/>
                            <a:gd name="T19" fmla="*/ 81 h 349"/>
                            <a:gd name="T20" fmla="*/ 2506 w 9089"/>
                            <a:gd name="T21" fmla="*/ 228 h 349"/>
                            <a:gd name="T22" fmla="*/ 2465 w 9089"/>
                            <a:gd name="T23" fmla="*/ 286 h 349"/>
                            <a:gd name="T24" fmla="*/ 1676 w 9089"/>
                            <a:gd name="T25" fmla="*/ 0 h 349"/>
                            <a:gd name="T26" fmla="*/ 1695 w 9089"/>
                            <a:gd name="T27" fmla="*/ 114 h 349"/>
                            <a:gd name="T28" fmla="*/ 1972 w 9089"/>
                            <a:gd name="T29" fmla="*/ 0 h 349"/>
                            <a:gd name="T30" fmla="*/ 913 w 9089"/>
                            <a:gd name="T31" fmla="*/ 212 h 349"/>
                            <a:gd name="T32" fmla="*/ 598 w 9089"/>
                            <a:gd name="T33" fmla="*/ 0 h 349"/>
                            <a:gd name="T34" fmla="*/ 876 w 9089"/>
                            <a:gd name="T35" fmla="*/ 60 h 349"/>
                            <a:gd name="T36" fmla="*/ 915 w 9089"/>
                            <a:gd name="T37" fmla="*/ 124 h 349"/>
                            <a:gd name="T38" fmla="*/ 361 w 9089"/>
                            <a:gd name="T39" fmla="*/ 349 h 349"/>
                            <a:gd name="T40" fmla="*/ 91 w 9089"/>
                            <a:gd name="T41" fmla="*/ 0 h 349"/>
                            <a:gd name="T42" fmla="*/ 85 w 9089"/>
                            <a:gd name="T43" fmla="*/ 64 h 349"/>
                            <a:gd name="T44" fmla="*/ 7519 w 9089"/>
                            <a:gd name="T45" fmla="*/ 198 h 349"/>
                            <a:gd name="T46" fmla="*/ 7519 w 9089"/>
                            <a:gd name="T47" fmla="*/ 62 h 349"/>
                            <a:gd name="T48" fmla="*/ 7433 w 9089"/>
                            <a:gd name="T49" fmla="*/ 349 h 349"/>
                            <a:gd name="T50" fmla="*/ 7519 w 9089"/>
                            <a:gd name="T51" fmla="*/ 198 h 349"/>
                            <a:gd name="T52" fmla="*/ 3586 w 9089"/>
                            <a:gd name="T53" fmla="*/ 272 h 349"/>
                            <a:gd name="T54" fmla="*/ 3434 w 9089"/>
                            <a:gd name="T55" fmla="*/ 0 h 349"/>
                            <a:gd name="T56" fmla="*/ 3392 w 9089"/>
                            <a:gd name="T57" fmla="*/ 208 h 349"/>
                            <a:gd name="T58" fmla="*/ 7069 w 9089"/>
                            <a:gd name="T59" fmla="*/ 349 h 349"/>
                            <a:gd name="T60" fmla="*/ 7323 w 9089"/>
                            <a:gd name="T61" fmla="*/ 0 h 349"/>
                            <a:gd name="T62" fmla="*/ 8470 w 9089"/>
                            <a:gd name="T63" fmla="*/ 349 h 349"/>
                            <a:gd name="T64" fmla="*/ 8470 w 9089"/>
                            <a:gd name="T65" fmla="*/ 0 h 349"/>
                            <a:gd name="T66" fmla="*/ 6482 w 9089"/>
                            <a:gd name="T67" fmla="*/ 62 h 349"/>
                            <a:gd name="T68" fmla="*/ 6795 w 9089"/>
                            <a:gd name="T69" fmla="*/ 76 h 349"/>
                            <a:gd name="T70" fmla="*/ 6405 w 9089"/>
                            <a:gd name="T71" fmla="*/ 121 h 349"/>
                            <a:gd name="T72" fmla="*/ 6466 w 9089"/>
                            <a:gd name="T73" fmla="*/ 283 h 349"/>
                            <a:gd name="T74" fmla="*/ 6482 w 9089"/>
                            <a:gd name="T75" fmla="*/ 349 h 349"/>
                            <a:gd name="T76" fmla="*/ 6709 w 9089"/>
                            <a:gd name="T77" fmla="*/ 136 h 349"/>
                            <a:gd name="T78" fmla="*/ 8965 w 9089"/>
                            <a:gd name="T79" fmla="*/ 137 h 349"/>
                            <a:gd name="T80" fmla="*/ 9085 w 9089"/>
                            <a:gd name="T81" fmla="*/ 0 h 349"/>
                            <a:gd name="T82" fmla="*/ 9089 w 9089"/>
                            <a:gd name="T83" fmla="*/ 283 h 349"/>
                            <a:gd name="T84" fmla="*/ 8244 w 9089"/>
                            <a:gd name="T85" fmla="*/ 349 h 349"/>
                            <a:gd name="T86" fmla="*/ 7934 w 9089"/>
                            <a:gd name="T87" fmla="*/ 349 h 349"/>
                            <a:gd name="T88" fmla="*/ 8330 w 9089"/>
                            <a:gd name="T89" fmla="*/ 150 h 349"/>
                            <a:gd name="T90" fmla="*/ 8251 w 9089"/>
                            <a:gd name="T91" fmla="*/ 128 h 349"/>
                            <a:gd name="T92" fmla="*/ 8018 w 9089"/>
                            <a:gd name="T93" fmla="*/ 156 h 349"/>
                            <a:gd name="T94" fmla="*/ 6244 w 9089"/>
                            <a:gd name="T95" fmla="*/ 349 h 349"/>
                            <a:gd name="T96" fmla="*/ 6159 w 9089"/>
                            <a:gd name="T97" fmla="*/ 166 h 349"/>
                            <a:gd name="T98" fmla="*/ 3977 w 9089"/>
                            <a:gd name="T99" fmla="*/ 217 h 349"/>
                            <a:gd name="T100" fmla="*/ 3812 w 9089"/>
                            <a:gd name="T101" fmla="*/ 0 h 349"/>
                            <a:gd name="T102" fmla="*/ 4127 w 9089"/>
                            <a:gd name="T103" fmla="*/ 217 h 349"/>
                            <a:gd name="T104" fmla="*/ 4129 w 9089"/>
                            <a:gd name="T105" fmla="*/ 88 h 349"/>
                            <a:gd name="T106" fmla="*/ 4090 w 9089"/>
                            <a:gd name="T107" fmla="*/ 156 h 349"/>
                            <a:gd name="T108" fmla="*/ 4700 w 9089"/>
                            <a:gd name="T109" fmla="*/ 349 h 349"/>
                            <a:gd name="T110" fmla="*/ 4942 w 9089"/>
                            <a:gd name="T111" fmla="*/ 306 h 349"/>
                            <a:gd name="T112" fmla="*/ 5177 w 9089"/>
                            <a:gd name="T113" fmla="*/ 0 h 349"/>
                            <a:gd name="T114" fmla="*/ 5332 w 9089"/>
                            <a:gd name="T115" fmla="*/ 174 h 349"/>
                            <a:gd name="T116" fmla="*/ 5417 w 9089"/>
                            <a:gd name="T117" fmla="*/ 349 h 349"/>
                            <a:gd name="T118" fmla="*/ 5375 w 9089"/>
                            <a:gd name="T119" fmla="*/ 0 h 349"/>
                            <a:gd name="T120" fmla="*/ 5572 w 9089"/>
                            <a:gd name="T121" fmla="*/ 0 h 349"/>
                            <a:gd name="T122" fmla="*/ 5945 w 9089"/>
                            <a:gd name="T123" fmla="*/ 349 h 349"/>
                            <a:gd name="T124" fmla="*/ 5927 w 9089"/>
                            <a:gd name="T125" fmla="*/ 231 h 3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9089" h="349">
                              <a:moveTo>
                                <a:pt x="1202" y="283"/>
                              </a:moveTo>
                              <a:cubicBezTo>
                                <a:pt x="1495" y="283"/>
                                <a:pt x="1495" y="283"/>
                                <a:pt x="1495" y="283"/>
                              </a:cubicBezTo>
                              <a:cubicBezTo>
                                <a:pt x="1495" y="349"/>
                                <a:pt x="1495" y="349"/>
                                <a:pt x="1495" y="349"/>
                              </a:cubicBezTo>
                              <a:cubicBezTo>
                                <a:pt x="1116" y="349"/>
                                <a:pt x="1116" y="349"/>
                                <a:pt x="1116" y="349"/>
                              </a:cubicBezTo>
                              <a:cubicBezTo>
                                <a:pt x="1116" y="0"/>
                                <a:pt x="1116" y="0"/>
                                <a:pt x="1116" y="0"/>
                              </a:cubicBezTo>
                              <a:cubicBezTo>
                                <a:pt x="1491" y="0"/>
                                <a:pt x="1491" y="0"/>
                                <a:pt x="1491" y="0"/>
                              </a:cubicBezTo>
                              <a:cubicBezTo>
                                <a:pt x="1491" y="61"/>
                                <a:pt x="1491" y="61"/>
                                <a:pt x="1491" y="61"/>
                              </a:cubicBezTo>
                              <a:cubicBezTo>
                                <a:pt x="1202" y="61"/>
                                <a:pt x="1202" y="61"/>
                                <a:pt x="1202" y="61"/>
                              </a:cubicBezTo>
                              <a:cubicBezTo>
                                <a:pt x="1202" y="137"/>
                                <a:pt x="1202" y="137"/>
                                <a:pt x="1202" y="137"/>
                              </a:cubicBezTo>
                              <a:cubicBezTo>
                                <a:pt x="1370" y="137"/>
                                <a:pt x="1370" y="137"/>
                                <a:pt x="1370" y="137"/>
                              </a:cubicBezTo>
                              <a:cubicBezTo>
                                <a:pt x="1370" y="198"/>
                                <a:pt x="1370" y="198"/>
                                <a:pt x="1370" y="198"/>
                              </a:cubicBezTo>
                              <a:cubicBezTo>
                                <a:pt x="1202" y="198"/>
                                <a:pt x="1202" y="198"/>
                                <a:pt x="1202" y="198"/>
                              </a:cubicBezTo>
                              <a:lnTo>
                                <a:pt x="1202" y="283"/>
                              </a:lnTo>
                              <a:close/>
                              <a:moveTo>
                                <a:pt x="2953" y="0"/>
                              </a:moveTo>
                              <a:cubicBezTo>
                                <a:pt x="3164" y="349"/>
                                <a:pt x="3164" y="349"/>
                                <a:pt x="3164" y="349"/>
                              </a:cubicBezTo>
                              <a:cubicBezTo>
                                <a:pt x="3068" y="349"/>
                                <a:pt x="3068" y="349"/>
                                <a:pt x="3068" y="349"/>
                              </a:cubicBezTo>
                              <a:cubicBezTo>
                                <a:pt x="3024" y="272"/>
                                <a:pt x="3024" y="272"/>
                                <a:pt x="3024" y="272"/>
                              </a:cubicBezTo>
                              <a:cubicBezTo>
                                <a:pt x="2793" y="272"/>
                                <a:pt x="2793" y="272"/>
                                <a:pt x="2793" y="272"/>
                              </a:cubicBezTo>
                              <a:cubicBezTo>
                                <a:pt x="2750" y="349"/>
                                <a:pt x="2750" y="349"/>
                                <a:pt x="2750" y="349"/>
                              </a:cubicBezTo>
                              <a:cubicBezTo>
                                <a:pt x="2665" y="349"/>
                                <a:pt x="2665" y="349"/>
                                <a:pt x="2665" y="349"/>
                              </a:cubicBezTo>
                              <a:cubicBezTo>
                                <a:pt x="2872" y="0"/>
                                <a:pt x="2872" y="0"/>
                                <a:pt x="2872" y="0"/>
                              </a:cubicBezTo>
                              <a:lnTo>
                                <a:pt x="2953" y="0"/>
                              </a:lnTo>
                              <a:close/>
                              <a:moveTo>
                                <a:pt x="2990" y="208"/>
                              </a:moveTo>
                              <a:cubicBezTo>
                                <a:pt x="2908" y="63"/>
                                <a:pt x="2908" y="63"/>
                                <a:pt x="2908" y="63"/>
                              </a:cubicBezTo>
                              <a:cubicBezTo>
                                <a:pt x="2830" y="208"/>
                                <a:pt x="2830" y="208"/>
                                <a:pt x="2830" y="208"/>
                              </a:cubicBezTo>
                              <a:lnTo>
                                <a:pt x="2990" y="208"/>
                              </a:lnTo>
                              <a:close/>
                              <a:moveTo>
                                <a:pt x="2589" y="236"/>
                              </a:moveTo>
                              <a:cubicBezTo>
                                <a:pt x="2589" y="280"/>
                                <a:pt x="2589" y="280"/>
                                <a:pt x="2589" y="280"/>
                              </a:cubicBezTo>
                              <a:cubicBezTo>
                                <a:pt x="2589" y="326"/>
                                <a:pt x="2552" y="349"/>
                                <a:pt x="2481" y="349"/>
                              </a:cubicBezTo>
                              <a:cubicBezTo>
                                <a:pt x="2190" y="349"/>
                                <a:pt x="2190" y="349"/>
                                <a:pt x="2190" y="349"/>
                              </a:cubicBezTo>
                              <a:cubicBezTo>
                                <a:pt x="2190" y="0"/>
                                <a:pt x="2190" y="0"/>
                                <a:pt x="2190" y="0"/>
                              </a:cubicBezTo>
                              <a:cubicBezTo>
                                <a:pt x="2504" y="0"/>
                                <a:pt x="2504" y="0"/>
                                <a:pt x="2504" y="0"/>
                              </a:cubicBezTo>
                              <a:cubicBezTo>
                                <a:pt x="2560" y="0"/>
                                <a:pt x="2586" y="18"/>
                                <a:pt x="2586" y="67"/>
                              </a:cubicBezTo>
                              <a:cubicBezTo>
                                <a:pt x="2586" y="109"/>
                                <a:pt x="2586" y="109"/>
                                <a:pt x="2586" y="109"/>
                              </a:cubicBezTo>
                              <a:cubicBezTo>
                                <a:pt x="2586" y="142"/>
                                <a:pt x="2565" y="162"/>
                                <a:pt x="2527" y="169"/>
                              </a:cubicBezTo>
                              <a:cubicBezTo>
                                <a:pt x="2566" y="175"/>
                                <a:pt x="2589" y="200"/>
                                <a:pt x="2589" y="236"/>
                              </a:cubicBezTo>
                              <a:close/>
                              <a:moveTo>
                                <a:pt x="2274" y="139"/>
                              </a:moveTo>
                              <a:cubicBezTo>
                                <a:pt x="2465" y="139"/>
                                <a:pt x="2465" y="139"/>
                                <a:pt x="2465" y="139"/>
                              </a:cubicBezTo>
                              <a:cubicBezTo>
                                <a:pt x="2491" y="139"/>
                                <a:pt x="2503" y="135"/>
                                <a:pt x="2503" y="114"/>
                              </a:cubicBezTo>
                              <a:cubicBezTo>
                                <a:pt x="2503" y="81"/>
                                <a:pt x="2503" y="81"/>
                                <a:pt x="2503" y="81"/>
                              </a:cubicBezTo>
                              <a:cubicBezTo>
                                <a:pt x="2503" y="61"/>
                                <a:pt x="2491" y="57"/>
                                <a:pt x="2465" y="57"/>
                              </a:cubicBezTo>
                              <a:cubicBezTo>
                                <a:pt x="2274" y="57"/>
                                <a:pt x="2274" y="57"/>
                                <a:pt x="2274" y="57"/>
                              </a:cubicBezTo>
                              <a:lnTo>
                                <a:pt x="2274" y="139"/>
                              </a:lnTo>
                              <a:close/>
                              <a:moveTo>
                                <a:pt x="2506" y="228"/>
                              </a:moveTo>
                              <a:cubicBezTo>
                                <a:pt x="2506" y="203"/>
                                <a:pt x="2494" y="197"/>
                                <a:pt x="2465" y="197"/>
                              </a:cubicBezTo>
                              <a:cubicBezTo>
                                <a:pt x="2274" y="197"/>
                                <a:pt x="2274" y="197"/>
                                <a:pt x="2274" y="197"/>
                              </a:cubicBezTo>
                              <a:cubicBezTo>
                                <a:pt x="2274" y="286"/>
                                <a:pt x="2274" y="286"/>
                                <a:pt x="2274" y="286"/>
                              </a:cubicBezTo>
                              <a:cubicBezTo>
                                <a:pt x="2465" y="286"/>
                                <a:pt x="2465" y="286"/>
                                <a:pt x="2465" y="286"/>
                              </a:cubicBezTo>
                              <a:cubicBezTo>
                                <a:pt x="2494" y="286"/>
                                <a:pt x="2506" y="280"/>
                                <a:pt x="2506" y="254"/>
                              </a:cubicBezTo>
                              <a:lnTo>
                                <a:pt x="2506" y="228"/>
                              </a:lnTo>
                              <a:close/>
                              <a:moveTo>
                                <a:pt x="1972" y="231"/>
                              </a:moveTo>
                              <a:cubicBezTo>
                                <a:pt x="1676" y="0"/>
                                <a:pt x="1676" y="0"/>
                                <a:pt x="1676" y="0"/>
                              </a:cubicBezTo>
                              <a:cubicBezTo>
                                <a:pt x="1618" y="0"/>
                                <a:pt x="1618" y="0"/>
                                <a:pt x="1618" y="0"/>
                              </a:cubicBezTo>
                              <a:cubicBezTo>
                                <a:pt x="1618" y="349"/>
                                <a:pt x="1618" y="349"/>
                                <a:pt x="1618" y="349"/>
                              </a:cubicBezTo>
                              <a:cubicBezTo>
                                <a:pt x="1695" y="349"/>
                                <a:pt x="1695" y="349"/>
                                <a:pt x="1695" y="349"/>
                              </a:cubicBezTo>
                              <a:cubicBezTo>
                                <a:pt x="1695" y="114"/>
                                <a:pt x="1695" y="114"/>
                                <a:pt x="1695" y="114"/>
                              </a:cubicBezTo>
                              <a:cubicBezTo>
                                <a:pt x="1990" y="349"/>
                                <a:pt x="1990" y="349"/>
                                <a:pt x="1990" y="349"/>
                              </a:cubicBezTo>
                              <a:cubicBezTo>
                                <a:pt x="2049" y="349"/>
                                <a:pt x="2049" y="349"/>
                                <a:pt x="2049" y="349"/>
                              </a:cubicBezTo>
                              <a:cubicBezTo>
                                <a:pt x="2049" y="0"/>
                                <a:pt x="2049" y="0"/>
                                <a:pt x="2049" y="0"/>
                              </a:cubicBezTo>
                              <a:cubicBezTo>
                                <a:pt x="1972" y="0"/>
                                <a:pt x="1972" y="0"/>
                                <a:pt x="1972" y="0"/>
                              </a:cubicBezTo>
                              <a:lnTo>
                                <a:pt x="1972" y="231"/>
                              </a:lnTo>
                              <a:close/>
                              <a:moveTo>
                                <a:pt x="994" y="67"/>
                              </a:moveTo>
                              <a:cubicBezTo>
                                <a:pt x="994" y="145"/>
                                <a:pt x="994" y="145"/>
                                <a:pt x="994" y="145"/>
                              </a:cubicBezTo>
                              <a:cubicBezTo>
                                <a:pt x="994" y="194"/>
                                <a:pt x="969" y="212"/>
                                <a:pt x="913" y="212"/>
                              </a:cubicBezTo>
                              <a:cubicBezTo>
                                <a:pt x="683" y="212"/>
                                <a:pt x="683" y="212"/>
                                <a:pt x="683" y="212"/>
                              </a:cubicBezTo>
                              <a:cubicBezTo>
                                <a:pt x="683" y="349"/>
                                <a:pt x="683" y="349"/>
                                <a:pt x="683" y="349"/>
                              </a:cubicBezTo>
                              <a:cubicBezTo>
                                <a:pt x="598" y="349"/>
                                <a:pt x="598" y="349"/>
                                <a:pt x="598" y="349"/>
                              </a:cubicBezTo>
                              <a:cubicBezTo>
                                <a:pt x="598" y="0"/>
                                <a:pt x="598" y="0"/>
                                <a:pt x="598" y="0"/>
                              </a:cubicBezTo>
                              <a:cubicBezTo>
                                <a:pt x="913" y="0"/>
                                <a:pt x="913" y="0"/>
                                <a:pt x="913" y="0"/>
                              </a:cubicBezTo>
                              <a:cubicBezTo>
                                <a:pt x="969" y="0"/>
                                <a:pt x="994" y="18"/>
                                <a:pt x="994" y="67"/>
                              </a:cubicBezTo>
                              <a:close/>
                              <a:moveTo>
                                <a:pt x="915" y="88"/>
                              </a:moveTo>
                              <a:cubicBezTo>
                                <a:pt x="915" y="65"/>
                                <a:pt x="902" y="60"/>
                                <a:pt x="876" y="60"/>
                              </a:cubicBezTo>
                              <a:cubicBezTo>
                                <a:pt x="683" y="60"/>
                                <a:pt x="683" y="60"/>
                                <a:pt x="683" y="60"/>
                              </a:cubicBezTo>
                              <a:cubicBezTo>
                                <a:pt x="683" y="152"/>
                                <a:pt x="683" y="152"/>
                                <a:pt x="683" y="152"/>
                              </a:cubicBezTo>
                              <a:cubicBezTo>
                                <a:pt x="876" y="152"/>
                                <a:pt x="876" y="152"/>
                                <a:pt x="876" y="152"/>
                              </a:cubicBezTo>
                              <a:cubicBezTo>
                                <a:pt x="902" y="152"/>
                                <a:pt x="915" y="147"/>
                                <a:pt x="915" y="124"/>
                              </a:cubicBezTo>
                              <a:lnTo>
                                <a:pt x="915" y="88"/>
                              </a:lnTo>
                              <a:close/>
                              <a:moveTo>
                                <a:pt x="451" y="82"/>
                              </a:moveTo>
                              <a:cubicBezTo>
                                <a:pt x="451" y="266"/>
                                <a:pt x="451" y="266"/>
                                <a:pt x="451" y="266"/>
                              </a:cubicBezTo>
                              <a:cubicBezTo>
                                <a:pt x="451" y="332"/>
                                <a:pt x="429" y="349"/>
                                <a:pt x="361" y="349"/>
                              </a:cubicBezTo>
                              <a:cubicBezTo>
                                <a:pt x="91" y="349"/>
                                <a:pt x="91" y="349"/>
                                <a:pt x="91" y="349"/>
                              </a:cubicBezTo>
                              <a:cubicBezTo>
                                <a:pt x="22" y="349"/>
                                <a:pt x="0" y="332"/>
                                <a:pt x="0" y="266"/>
                              </a:cubicBezTo>
                              <a:cubicBezTo>
                                <a:pt x="0" y="82"/>
                                <a:pt x="0" y="82"/>
                                <a:pt x="0" y="82"/>
                              </a:cubicBezTo>
                              <a:cubicBezTo>
                                <a:pt x="0" y="15"/>
                                <a:pt x="23" y="0"/>
                                <a:pt x="91" y="0"/>
                              </a:cubicBezTo>
                              <a:cubicBezTo>
                                <a:pt x="361" y="0"/>
                                <a:pt x="361" y="0"/>
                                <a:pt x="361" y="0"/>
                              </a:cubicBezTo>
                              <a:cubicBezTo>
                                <a:pt x="429" y="0"/>
                                <a:pt x="451" y="15"/>
                                <a:pt x="451" y="82"/>
                              </a:cubicBezTo>
                              <a:close/>
                              <a:moveTo>
                                <a:pt x="367" y="64"/>
                              </a:moveTo>
                              <a:cubicBezTo>
                                <a:pt x="85" y="64"/>
                                <a:pt x="85" y="64"/>
                                <a:pt x="85" y="64"/>
                              </a:cubicBezTo>
                              <a:cubicBezTo>
                                <a:pt x="85" y="282"/>
                                <a:pt x="85" y="282"/>
                                <a:pt x="85" y="282"/>
                              </a:cubicBezTo>
                              <a:cubicBezTo>
                                <a:pt x="367" y="282"/>
                                <a:pt x="367" y="282"/>
                                <a:pt x="367" y="282"/>
                              </a:cubicBezTo>
                              <a:lnTo>
                                <a:pt x="367" y="64"/>
                              </a:lnTo>
                              <a:close/>
                              <a:moveTo>
                                <a:pt x="7519" y="198"/>
                              </a:moveTo>
                              <a:cubicBezTo>
                                <a:pt x="7687" y="198"/>
                                <a:pt x="7687" y="198"/>
                                <a:pt x="7687" y="198"/>
                              </a:cubicBezTo>
                              <a:cubicBezTo>
                                <a:pt x="7687" y="137"/>
                                <a:pt x="7687" y="137"/>
                                <a:pt x="7687" y="137"/>
                              </a:cubicBezTo>
                              <a:cubicBezTo>
                                <a:pt x="7519" y="137"/>
                                <a:pt x="7519" y="137"/>
                                <a:pt x="7519" y="137"/>
                              </a:cubicBezTo>
                              <a:cubicBezTo>
                                <a:pt x="7519" y="62"/>
                                <a:pt x="7519" y="62"/>
                                <a:pt x="7519" y="62"/>
                              </a:cubicBezTo>
                              <a:cubicBezTo>
                                <a:pt x="7807" y="62"/>
                                <a:pt x="7807" y="62"/>
                                <a:pt x="7807" y="62"/>
                              </a:cubicBezTo>
                              <a:cubicBezTo>
                                <a:pt x="7807" y="0"/>
                                <a:pt x="7807" y="0"/>
                                <a:pt x="7807" y="0"/>
                              </a:cubicBezTo>
                              <a:cubicBezTo>
                                <a:pt x="7433" y="0"/>
                                <a:pt x="7433" y="0"/>
                                <a:pt x="7433" y="0"/>
                              </a:cubicBezTo>
                              <a:cubicBezTo>
                                <a:pt x="7433" y="349"/>
                                <a:pt x="7433" y="349"/>
                                <a:pt x="7433" y="349"/>
                              </a:cubicBezTo>
                              <a:cubicBezTo>
                                <a:pt x="7811" y="349"/>
                                <a:pt x="7811" y="349"/>
                                <a:pt x="7811" y="349"/>
                              </a:cubicBezTo>
                              <a:cubicBezTo>
                                <a:pt x="7811" y="283"/>
                                <a:pt x="7811" y="283"/>
                                <a:pt x="7811" y="283"/>
                              </a:cubicBezTo>
                              <a:cubicBezTo>
                                <a:pt x="7519" y="283"/>
                                <a:pt x="7519" y="283"/>
                                <a:pt x="7519" y="283"/>
                              </a:cubicBezTo>
                              <a:lnTo>
                                <a:pt x="7519" y="198"/>
                              </a:lnTo>
                              <a:close/>
                              <a:moveTo>
                                <a:pt x="3516" y="0"/>
                              </a:moveTo>
                              <a:cubicBezTo>
                                <a:pt x="3726" y="349"/>
                                <a:pt x="3726" y="349"/>
                                <a:pt x="3726" y="349"/>
                              </a:cubicBezTo>
                              <a:cubicBezTo>
                                <a:pt x="3630" y="349"/>
                                <a:pt x="3630" y="349"/>
                                <a:pt x="3630" y="349"/>
                              </a:cubicBezTo>
                              <a:cubicBezTo>
                                <a:pt x="3586" y="272"/>
                                <a:pt x="3586" y="272"/>
                                <a:pt x="3586" y="272"/>
                              </a:cubicBezTo>
                              <a:cubicBezTo>
                                <a:pt x="3356" y="272"/>
                                <a:pt x="3356" y="272"/>
                                <a:pt x="3356" y="272"/>
                              </a:cubicBezTo>
                              <a:cubicBezTo>
                                <a:pt x="3312" y="349"/>
                                <a:pt x="3312" y="349"/>
                                <a:pt x="3312" y="349"/>
                              </a:cubicBezTo>
                              <a:cubicBezTo>
                                <a:pt x="3227" y="349"/>
                                <a:pt x="3227" y="349"/>
                                <a:pt x="3227" y="349"/>
                              </a:cubicBezTo>
                              <a:cubicBezTo>
                                <a:pt x="3434" y="0"/>
                                <a:pt x="3434" y="0"/>
                                <a:pt x="3434" y="0"/>
                              </a:cubicBezTo>
                              <a:lnTo>
                                <a:pt x="3516" y="0"/>
                              </a:lnTo>
                              <a:close/>
                              <a:moveTo>
                                <a:pt x="3552" y="208"/>
                              </a:moveTo>
                              <a:cubicBezTo>
                                <a:pt x="3470" y="63"/>
                                <a:pt x="3470" y="63"/>
                                <a:pt x="3470" y="63"/>
                              </a:cubicBezTo>
                              <a:cubicBezTo>
                                <a:pt x="3392" y="208"/>
                                <a:pt x="3392" y="208"/>
                                <a:pt x="3392" y="208"/>
                              </a:cubicBezTo>
                              <a:lnTo>
                                <a:pt x="3552" y="208"/>
                              </a:lnTo>
                              <a:close/>
                              <a:moveTo>
                                <a:pt x="6901" y="62"/>
                              </a:moveTo>
                              <a:cubicBezTo>
                                <a:pt x="7069" y="62"/>
                                <a:pt x="7069" y="62"/>
                                <a:pt x="7069" y="62"/>
                              </a:cubicBezTo>
                              <a:cubicBezTo>
                                <a:pt x="7069" y="349"/>
                                <a:pt x="7069" y="349"/>
                                <a:pt x="7069" y="349"/>
                              </a:cubicBezTo>
                              <a:cubicBezTo>
                                <a:pt x="7154" y="349"/>
                                <a:pt x="7154" y="349"/>
                                <a:pt x="7154" y="349"/>
                              </a:cubicBezTo>
                              <a:cubicBezTo>
                                <a:pt x="7154" y="62"/>
                                <a:pt x="7154" y="62"/>
                                <a:pt x="7154" y="62"/>
                              </a:cubicBezTo>
                              <a:cubicBezTo>
                                <a:pt x="7323" y="62"/>
                                <a:pt x="7323" y="62"/>
                                <a:pt x="7323" y="62"/>
                              </a:cubicBezTo>
                              <a:cubicBezTo>
                                <a:pt x="7323" y="0"/>
                                <a:pt x="7323" y="0"/>
                                <a:pt x="7323" y="0"/>
                              </a:cubicBezTo>
                              <a:cubicBezTo>
                                <a:pt x="6901" y="0"/>
                                <a:pt x="6901" y="0"/>
                                <a:pt x="6901" y="0"/>
                              </a:cubicBezTo>
                              <a:lnTo>
                                <a:pt x="6901" y="62"/>
                              </a:lnTo>
                              <a:close/>
                              <a:moveTo>
                                <a:pt x="8470" y="200"/>
                              </a:moveTo>
                              <a:cubicBezTo>
                                <a:pt x="8470" y="349"/>
                                <a:pt x="8470" y="349"/>
                                <a:pt x="8470" y="349"/>
                              </a:cubicBezTo>
                              <a:cubicBezTo>
                                <a:pt x="8555" y="349"/>
                                <a:pt x="8555" y="349"/>
                                <a:pt x="8555" y="349"/>
                              </a:cubicBezTo>
                              <a:cubicBezTo>
                                <a:pt x="8555" y="200"/>
                                <a:pt x="8555" y="200"/>
                                <a:pt x="8555" y="200"/>
                              </a:cubicBezTo>
                              <a:cubicBezTo>
                                <a:pt x="8555" y="0"/>
                                <a:pt x="8555" y="0"/>
                                <a:pt x="8555" y="0"/>
                              </a:cubicBezTo>
                              <a:cubicBezTo>
                                <a:pt x="8470" y="0"/>
                                <a:pt x="8470" y="0"/>
                                <a:pt x="8470" y="0"/>
                              </a:cubicBezTo>
                              <a:lnTo>
                                <a:pt x="8470" y="200"/>
                              </a:lnTo>
                              <a:close/>
                              <a:moveTo>
                                <a:pt x="6709" y="136"/>
                              </a:moveTo>
                              <a:cubicBezTo>
                                <a:pt x="6482" y="136"/>
                                <a:pt x="6482" y="136"/>
                                <a:pt x="6482" y="136"/>
                              </a:cubicBezTo>
                              <a:cubicBezTo>
                                <a:pt x="6482" y="62"/>
                                <a:pt x="6482" y="62"/>
                                <a:pt x="6482" y="62"/>
                              </a:cubicBezTo>
                              <a:cubicBezTo>
                                <a:pt x="6722" y="62"/>
                                <a:pt x="6722" y="62"/>
                                <a:pt x="6722" y="62"/>
                              </a:cubicBezTo>
                              <a:cubicBezTo>
                                <a:pt x="6722" y="99"/>
                                <a:pt x="6722" y="99"/>
                                <a:pt x="6722" y="99"/>
                              </a:cubicBezTo>
                              <a:cubicBezTo>
                                <a:pt x="6795" y="84"/>
                                <a:pt x="6795" y="84"/>
                                <a:pt x="6795" y="84"/>
                              </a:cubicBezTo>
                              <a:cubicBezTo>
                                <a:pt x="6795" y="76"/>
                                <a:pt x="6795" y="76"/>
                                <a:pt x="6795" y="76"/>
                              </a:cubicBezTo>
                              <a:cubicBezTo>
                                <a:pt x="6795" y="15"/>
                                <a:pt x="6768" y="0"/>
                                <a:pt x="6704" y="0"/>
                              </a:cubicBezTo>
                              <a:cubicBezTo>
                                <a:pt x="6497" y="0"/>
                                <a:pt x="6497" y="0"/>
                                <a:pt x="6497" y="0"/>
                              </a:cubicBezTo>
                              <a:cubicBezTo>
                                <a:pt x="6428" y="0"/>
                                <a:pt x="6405" y="16"/>
                                <a:pt x="6405" y="82"/>
                              </a:cubicBezTo>
                              <a:cubicBezTo>
                                <a:pt x="6405" y="121"/>
                                <a:pt x="6405" y="121"/>
                                <a:pt x="6405" y="121"/>
                              </a:cubicBezTo>
                              <a:cubicBezTo>
                                <a:pt x="6405" y="187"/>
                                <a:pt x="6428" y="203"/>
                                <a:pt x="6497" y="203"/>
                              </a:cubicBezTo>
                              <a:cubicBezTo>
                                <a:pt x="6723" y="203"/>
                                <a:pt x="6723" y="203"/>
                                <a:pt x="6723" y="203"/>
                              </a:cubicBezTo>
                              <a:cubicBezTo>
                                <a:pt x="6723" y="283"/>
                                <a:pt x="6723" y="283"/>
                                <a:pt x="6723" y="283"/>
                              </a:cubicBezTo>
                              <a:cubicBezTo>
                                <a:pt x="6466" y="283"/>
                                <a:pt x="6466" y="283"/>
                                <a:pt x="6466" y="283"/>
                              </a:cubicBezTo>
                              <a:cubicBezTo>
                                <a:pt x="6466" y="242"/>
                                <a:pt x="6466" y="242"/>
                                <a:pt x="6466" y="242"/>
                              </a:cubicBezTo>
                              <a:cubicBezTo>
                                <a:pt x="6390" y="256"/>
                                <a:pt x="6390" y="256"/>
                                <a:pt x="6390" y="256"/>
                              </a:cubicBezTo>
                              <a:cubicBezTo>
                                <a:pt x="6390" y="266"/>
                                <a:pt x="6390" y="266"/>
                                <a:pt x="6390" y="266"/>
                              </a:cubicBezTo>
                              <a:cubicBezTo>
                                <a:pt x="6390" y="331"/>
                                <a:pt x="6413" y="349"/>
                                <a:pt x="6482" y="349"/>
                              </a:cubicBezTo>
                              <a:cubicBezTo>
                                <a:pt x="6709" y="349"/>
                                <a:pt x="6709" y="349"/>
                                <a:pt x="6709" y="349"/>
                              </a:cubicBezTo>
                              <a:cubicBezTo>
                                <a:pt x="6778" y="349"/>
                                <a:pt x="6799" y="331"/>
                                <a:pt x="6799" y="266"/>
                              </a:cubicBezTo>
                              <a:cubicBezTo>
                                <a:pt x="6799" y="218"/>
                                <a:pt x="6799" y="218"/>
                                <a:pt x="6799" y="218"/>
                              </a:cubicBezTo>
                              <a:cubicBezTo>
                                <a:pt x="6799" y="152"/>
                                <a:pt x="6778" y="136"/>
                                <a:pt x="6709" y="136"/>
                              </a:cubicBezTo>
                              <a:close/>
                              <a:moveTo>
                                <a:pt x="8796" y="283"/>
                              </a:moveTo>
                              <a:cubicBezTo>
                                <a:pt x="8796" y="198"/>
                                <a:pt x="8796" y="198"/>
                                <a:pt x="8796" y="198"/>
                              </a:cubicBezTo>
                              <a:cubicBezTo>
                                <a:pt x="8965" y="198"/>
                                <a:pt x="8965" y="198"/>
                                <a:pt x="8965" y="198"/>
                              </a:cubicBezTo>
                              <a:cubicBezTo>
                                <a:pt x="8965" y="137"/>
                                <a:pt x="8965" y="137"/>
                                <a:pt x="8965" y="137"/>
                              </a:cubicBezTo>
                              <a:cubicBezTo>
                                <a:pt x="8796" y="137"/>
                                <a:pt x="8796" y="137"/>
                                <a:pt x="8796" y="137"/>
                              </a:cubicBezTo>
                              <a:cubicBezTo>
                                <a:pt x="8796" y="62"/>
                                <a:pt x="8796" y="62"/>
                                <a:pt x="8796" y="62"/>
                              </a:cubicBezTo>
                              <a:cubicBezTo>
                                <a:pt x="9085" y="62"/>
                                <a:pt x="9085" y="62"/>
                                <a:pt x="9085" y="62"/>
                              </a:cubicBezTo>
                              <a:cubicBezTo>
                                <a:pt x="9085" y="0"/>
                                <a:pt x="9085" y="0"/>
                                <a:pt x="9085" y="0"/>
                              </a:cubicBezTo>
                              <a:cubicBezTo>
                                <a:pt x="8710" y="0"/>
                                <a:pt x="8710" y="0"/>
                                <a:pt x="8710" y="0"/>
                              </a:cubicBezTo>
                              <a:cubicBezTo>
                                <a:pt x="8710" y="349"/>
                                <a:pt x="8710" y="349"/>
                                <a:pt x="8710" y="349"/>
                              </a:cubicBezTo>
                              <a:cubicBezTo>
                                <a:pt x="9089" y="349"/>
                                <a:pt x="9089" y="349"/>
                                <a:pt x="9089" y="349"/>
                              </a:cubicBezTo>
                              <a:cubicBezTo>
                                <a:pt x="9089" y="283"/>
                                <a:pt x="9089" y="283"/>
                                <a:pt x="9089" y="283"/>
                              </a:cubicBezTo>
                              <a:lnTo>
                                <a:pt x="8796" y="283"/>
                              </a:lnTo>
                              <a:close/>
                              <a:moveTo>
                                <a:pt x="8201" y="217"/>
                              </a:moveTo>
                              <a:cubicBezTo>
                                <a:pt x="8366" y="349"/>
                                <a:pt x="8366" y="349"/>
                                <a:pt x="8366" y="349"/>
                              </a:cubicBezTo>
                              <a:cubicBezTo>
                                <a:pt x="8244" y="349"/>
                                <a:pt x="8244" y="349"/>
                                <a:pt x="8244" y="349"/>
                              </a:cubicBezTo>
                              <a:cubicBezTo>
                                <a:pt x="8098" y="217"/>
                                <a:pt x="8098" y="217"/>
                                <a:pt x="8098" y="217"/>
                              </a:cubicBezTo>
                              <a:cubicBezTo>
                                <a:pt x="8018" y="217"/>
                                <a:pt x="8018" y="217"/>
                                <a:pt x="8018" y="217"/>
                              </a:cubicBezTo>
                              <a:cubicBezTo>
                                <a:pt x="8018" y="349"/>
                                <a:pt x="8018" y="349"/>
                                <a:pt x="8018" y="349"/>
                              </a:cubicBezTo>
                              <a:cubicBezTo>
                                <a:pt x="7934" y="349"/>
                                <a:pt x="7934" y="349"/>
                                <a:pt x="7934" y="349"/>
                              </a:cubicBezTo>
                              <a:cubicBezTo>
                                <a:pt x="7934" y="0"/>
                                <a:pt x="7934" y="0"/>
                                <a:pt x="7934" y="0"/>
                              </a:cubicBezTo>
                              <a:cubicBezTo>
                                <a:pt x="8249" y="0"/>
                                <a:pt x="8249" y="0"/>
                                <a:pt x="8249" y="0"/>
                              </a:cubicBezTo>
                              <a:cubicBezTo>
                                <a:pt x="8305" y="0"/>
                                <a:pt x="8330" y="19"/>
                                <a:pt x="8330" y="67"/>
                              </a:cubicBezTo>
                              <a:cubicBezTo>
                                <a:pt x="8330" y="150"/>
                                <a:pt x="8330" y="150"/>
                                <a:pt x="8330" y="150"/>
                              </a:cubicBezTo>
                              <a:cubicBezTo>
                                <a:pt x="8330" y="198"/>
                                <a:pt x="8305" y="217"/>
                                <a:pt x="8249" y="217"/>
                              </a:cubicBezTo>
                              <a:lnTo>
                                <a:pt x="8201" y="217"/>
                              </a:lnTo>
                              <a:close/>
                              <a:moveTo>
                                <a:pt x="8212" y="156"/>
                              </a:moveTo>
                              <a:cubicBezTo>
                                <a:pt x="8238" y="156"/>
                                <a:pt x="8251" y="151"/>
                                <a:pt x="8251" y="128"/>
                              </a:cubicBezTo>
                              <a:cubicBezTo>
                                <a:pt x="8251" y="88"/>
                                <a:pt x="8251" y="88"/>
                                <a:pt x="8251" y="88"/>
                              </a:cubicBezTo>
                              <a:cubicBezTo>
                                <a:pt x="8251" y="65"/>
                                <a:pt x="8238" y="60"/>
                                <a:pt x="8212" y="60"/>
                              </a:cubicBezTo>
                              <a:cubicBezTo>
                                <a:pt x="8018" y="60"/>
                                <a:pt x="8018" y="60"/>
                                <a:pt x="8018" y="60"/>
                              </a:cubicBezTo>
                              <a:cubicBezTo>
                                <a:pt x="8018" y="156"/>
                                <a:pt x="8018" y="156"/>
                                <a:pt x="8018" y="156"/>
                              </a:cubicBezTo>
                              <a:lnTo>
                                <a:pt x="8212" y="156"/>
                              </a:lnTo>
                              <a:close/>
                              <a:moveTo>
                                <a:pt x="6159" y="166"/>
                              </a:moveTo>
                              <a:cubicBezTo>
                                <a:pt x="6159" y="349"/>
                                <a:pt x="6159" y="349"/>
                                <a:pt x="6159" y="349"/>
                              </a:cubicBezTo>
                              <a:cubicBezTo>
                                <a:pt x="6244" y="349"/>
                                <a:pt x="6244" y="349"/>
                                <a:pt x="6244" y="349"/>
                              </a:cubicBezTo>
                              <a:cubicBezTo>
                                <a:pt x="6244" y="186"/>
                                <a:pt x="6244" y="186"/>
                                <a:pt x="6244" y="186"/>
                              </a:cubicBezTo>
                              <a:cubicBezTo>
                                <a:pt x="6244" y="0"/>
                                <a:pt x="6244" y="0"/>
                                <a:pt x="6244" y="0"/>
                              </a:cubicBezTo>
                              <a:cubicBezTo>
                                <a:pt x="6159" y="0"/>
                                <a:pt x="6159" y="0"/>
                                <a:pt x="6159" y="0"/>
                              </a:cubicBezTo>
                              <a:lnTo>
                                <a:pt x="6159" y="166"/>
                              </a:lnTo>
                              <a:close/>
                              <a:moveTo>
                                <a:pt x="4079" y="217"/>
                              </a:moveTo>
                              <a:cubicBezTo>
                                <a:pt x="4245" y="349"/>
                                <a:pt x="4245" y="349"/>
                                <a:pt x="4245" y="349"/>
                              </a:cubicBezTo>
                              <a:cubicBezTo>
                                <a:pt x="4123" y="349"/>
                                <a:pt x="4123" y="349"/>
                                <a:pt x="4123" y="349"/>
                              </a:cubicBezTo>
                              <a:cubicBezTo>
                                <a:pt x="3977" y="217"/>
                                <a:pt x="3977" y="217"/>
                                <a:pt x="3977" y="217"/>
                              </a:cubicBezTo>
                              <a:cubicBezTo>
                                <a:pt x="3897" y="217"/>
                                <a:pt x="3897" y="217"/>
                                <a:pt x="3897" y="217"/>
                              </a:cubicBezTo>
                              <a:cubicBezTo>
                                <a:pt x="3897" y="349"/>
                                <a:pt x="3897" y="349"/>
                                <a:pt x="3897" y="349"/>
                              </a:cubicBezTo>
                              <a:cubicBezTo>
                                <a:pt x="3812" y="349"/>
                                <a:pt x="3812" y="349"/>
                                <a:pt x="3812" y="349"/>
                              </a:cubicBezTo>
                              <a:cubicBezTo>
                                <a:pt x="3812" y="0"/>
                                <a:pt x="3812" y="0"/>
                                <a:pt x="3812" y="0"/>
                              </a:cubicBezTo>
                              <a:cubicBezTo>
                                <a:pt x="4127" y="0"/>
                                <a:pt x="4127" y="0"/>
                                <a:pt x="4127" y="0"/>
                              </a:cubicBezTo>
                              <a:cubicBezTo>
                                <a:pt x="4183" y="0"/>
                                <a:pt x="4208" y="19"/>
                                <a:pt x="4208" y="67"/>
                              </a:cubicBezTo>
                              <a:cubicBezTo>
                                <a:pt x="4208" y="150"/>
                                <a:pt x="4208" y="150"/>
                                <a:pt x="4208" y="150"/>
                              </a:cubicBezTo>
                              <a:cubicBezTo>
                                <a:pt x="4208" y="198"/>
                                <a:pt x="4183" y="217"/>
                                <a:pt x="4127" y="217"/>
                              </a:cubicBezTo>
                              <a:lnTo>
                                <a:pt x="4079" y="217"/>
                              </a:lnTo>
                              <a:close/>
                              <a:moveTo>
                                <a:pt x="4090" y="156"/>
                              </a:moveTo>
                              <a:cubicBezTo>
                                <a:pt x="4116" y="156"/>
                                <a:pt x="4129" y="151"/>
                                <a:pt x="4129" y="128"/>
                              </a:cubicBezTo>
                              <a:cubicBezTo>
                                <a:pt x="4129" y="88"/>
                                <a:pt x="4129" y="88"/>
                                <a:pt x="4129" y="88"/>
                              </a:cubicBezTo>
                              <a:cubicBezTo>
                                <a:pt x="4129" y="65"/>
                                <a:pt x="4116" y="60"/>
                                <a:pt x="4090" y="60"/>
                              </a:cubicBezTo>
                              <a:cubicBezTo>
                                <a:pt x="3897" y="60"/>
                                <a:pt x="3897" y="60"/>
                                <a:pt x="3897" y="60"/>
                              </a:cubicBezTo>
                              <a:cubicBezTo>
                                <a:pt x="3897" y="156"/>
                                <a:pt x="3897" y="156"/>
                                <a:pt x="3897" y="156"/>
                              </a:cubicBezTo>
                              <a:lnTo>
                                <a:pt x="4090" y="156"/>
                              </a:lnTo>
                              <a:close/>
                              <a:moveTo>
                                <a:pt x="4939" y="207"/>
                              </a:moveTo>
                              <a:cubicBezTo>
                                <a:pt x="4768" y="0"/>
                                <a:pt x="4768" y="0"/>
                                <a:pt x="4768" y="0"/>
                              </a:cubicBezTo>
                              <a:cubicBezTo>
                                <a:pt x="4700" y="0"/>
                                <a:pt x="4700" y="0"/>
                                <a:pt x="4700" y="0"/>
                              </a:cubicBezTo>
                              <a:cubicBezTo>
                                <a:pt x="4700" y="349"/>
                                <a:pt x="4700" y="349"/>
                                <a:pt x="4700" y="349"/>
                              </a:cubicBezTo>
                              <a:cubicBezTo>
                                <a:pt x="4768" y="349"/>
                                <a:pt x="4768" y="349"/>
                                <a:pt x="4768" y="349"/>
                              </a:cubicBezTo>
                              <a:cubicBezTo>
                                <a:pt x="4768" y="114"/>
                                <a:pt x="4768" y="114"/>
                                <a:pt x="4768" y="114"/>
                              </a:cubicBezTo>
                              <a:cubicBezTo>
                                <a:pt x="4926" y="306"/>
                                <a:pt x="4926" y="306"/>
                                <a:pt x="4926" y="306"/>
                              </a:cubicBezTo>
                              <a:cubicBezTo>
                                <a:pt x="4942" y="306"/>
                                <a:pt x="4942" y="306"/>
                                <a:pt x="4942" y="306"/>
                              </a:cubicBezTo>
                              <a:cubicBezTo>
                                <a:pt x="5098" y="108"/>
                                <a:pt x="5098" y="108"/>
                                <a:pt x="5098" y="108"/>
                              </a:cubicBezTo>
                              <a:cubicBezTo>
                                <a:pt x="5098" y="349"/>
                                <a:pt x="5098" y="349"/>
                                <a:pt x="5098" y="349"/>
                              </a:cubicBezTo>
                              <a:cubicBezTo>
                                <a:pt x="5177" y="349"/>
                                <a:pt x="5177" y="349"/>
                                <a:pt x="5177" y="349"/>
                              </a:cubicBezTo>
                              <a:cubicBezTo>
                                <a:pt x="5177" y="0"/>
                                <a:pt x="5177" y="0"/>
                                <a:pt x="5177" y="0"/>
                              </a:cubicBezTo>
                              <a:cubicBezTo>
                                <a:pt x="5109" y="0"/>
                                <a:pt x="5109" y="0"/>
                                <a:pt x="5109" y="0"/>
                              </a:cubicBezTo>
                              <a:lnTo>
                                <a:pt x="4939" y="207"/>
                              </a:lnTo>
                              <a:close/>
                              <a:moveTo>
                                <a:pt x="5332" y="0"/>
                              </a:moveTo>
                              <a:cubicBezTo>
                                <a:pt x="5332" y="174"/>
                                <a:pt x="5332" y="174"/>
                                <a:pt x="5332" y="174"/>
                              </a:cubicBezTo>
                              <a:cubicBezTo>
                                <a:pt x="5332" y="174"/>
                                <a:pt x="5332" y="174"/>
                                <a:pt x="5332" y="174"/>
                              </a:cubicBezTo>
                              <a:cubicBezTo>
                                <a:pt x="5332" y="349"/>
                                <a:pt x="5332" y="349"/>
                                <a:pt x="5332" y="349"/>
                              </a:cubicBezTo>
                              <a:cubicBezTo>
                                <a:pt x="5375" y="349"/>
                                <a:pt x="5375" y="349"/>
                                <a:pt x="5375" y="349"/>
                              </a:cubicBezTo>
                              <a:cubicBezTo>
                                <a:pt x="5417" y="349"/>
                                <a:pt x="5417" y="349"/>
                                <a:pt x="5417" y="349"/>
                              </a:cubicBezTo>
                              <a:cubicBezTo>
                                <a:pt x="5417" y="200"/>
                                <a:pt x="5417" y="200"/>
                                <a:pt x="5417" y="200"/>
                              </a:cubicBezTo>
                              <a:cubicBezTo>
                                <a:pt x="5417" y="174"/>
                                <a:pt x="5417" y="174"/>
                                <a:pt x="5417" y="174"/>
                              </a:cubicBezTo>
                              <a:cubicBezTo>
                                <a:pt x="5417" y="0"/>
                                <a:pt x="5417" y="0"/>
                                <a:pt x="5417" y="0"/>
                              </a:cubicBezTo>
                              <a:cubicBezTo>
                                <a:pt x="5375" y="0"/>
                                <a:pt x="5375" y="0"/>
                                <a:pt x="5375" y="0"/>
                              </a:cubicBezTo>
                              <a:lnTo>
                                <a:pt x="5332" y="0"/>
                              </a:lnTo>
                              <a:close/>
                              <a:moveTo>
                                <a:pt x="5927" y="231"/>
                              </a:moveTo>
                              <a:cubicBezTo>
                                <a:pt x="5631" y="0"/>
                                <a:pt x="5631" y="0"/>
                                <a:pt x="5631" y="0"/>
                              </a:cubicBezTo>
                              <a:cubicBezTo>
                                <a:pt x="5572" y="0"/>
                                <a:pt x="5572" y="0"/>
                                <a:pt x="5572" y="0"/>
                              </a:cubicBezTo>
                              <a:cubicBezTo>
                                <a:pt x="5572" y="349"/>
                                <a:pt x="5572" y="349"/>
                                <a:pt x="5572" y="349"/>
                              </a:cubicBezTo>
                              <a:cubicBezTo>
                                <a:pt x="5650" y="349"/>
                                <a:pt x="5650" y="349"/>
                                <a:pt x="5650" y="349"/>
                              </a:cubicBezTo>
                              <a:cubicBezTo>
                                <a:pt x="5650" y="114"/>
                                <a:pt x="5650" y="114"/>
                                <a:pt x="5650" y="114"/>
                              </a:cubicBezTo>
                              <a:cubicBezTo>
                                <a:pt x="5945" y="349"/>
                                <a:pt x="5945" y="349"/>
                                <a:pt x="5945" y="349"/>
                              </a:cubicBezTo>
                              <a:cubicBezTo>
                                <a:pt x="6004" y="349"/>
                                <a:pt x="6004" y="349"/>
                                <a:pt x="6004" y="349"/>
                              </a:cubicBezTo>
                              <a:cubicBezTo>
                                <a:pt x="6004" y="0"/>
                                <a:pt x="6004" y="0"/>
                                <a:pt x="6004" y="0"/>
                              </a:cubicBezTo>
                              <a:cubicBezTo>
                                <a:pt x="5927" y="0"/>
                                <a:pt x="5927" y="0"/>
                                <a:pt x="5927" y="0"/>
                              </a:cubicBezTo>
                              <a:lnTo>
                                <a:pt x="5927" y="2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9" hidden="1"/>
                      <wps:cNvSpPr>
                        <a:spLocks noEditPoints="1"/>
                      </wps:cNvSpPr>
                      <wps:spPr bwMode="auto">
                        <a:xfrm>
                          <a:off x="1081405" y="5913755"/>
                          <a:ext cx="2115185" cy="118745"/>
                        </a:xfrm>
                        <a:custGeom>
                          <a:avLst/>
                          <a:gdLst>
                            <a:gd name="T0" fmla="*/ 77 w 6663"/>
                            <a:gd name="T1" fmla="*/ 184 h 373"/>
                            <a:gd name="T2" fmla="*/ 331 w 6663"/>
                            <a:gd name="T3" fmla="*/ 114 h 373"/>
                            <a:gd name="T4" fmla="*/ 496 w 6663"/>
                            <a:gd name="T5" fmla="*/ 295 h 373"/>
                            <a:gd name="T6" fmla="*/ 709 w 6663"/>
                            <a:gd name="T7" fmla="*/ 300 h 373"/>
                            <a:gd name="T8" fmla="*/ 664 w 6663"/>
                            <a:gd name="T9" fmla="*/ 249 h 373"/>
                            <a:gd name="T10" fmla="*/ 897 w 6663"/>
                            <a:gd name="T11" fmla="*/ 137 h 373"/>
                            <a:gd name="T12" fmla="*/ 1242 w 6663"/>
                            <a:gd name="T13" fmla="*/ 295 h 373"/>
                            <a:gd name="T14" fmla="*/ 1242 w 6663"/>
                            <a:gd name="T15" fmla="*/ 0 h 373"/>
                            <a:gd name="T16" fmla="*/ 1242 w 6663"/>
                            <a:gd name="T17" fmla="*/ 243 h 373"/>
                            <a:gd name="T18" fmla="*/ 1582 w 6663"/>
                            <a:gd name="T19" fmla="*/ 281 h 373"/>
                            <a:gd name="T20" fmla="*/ 1515 w 6663"/>
                            <a:gd name="T21" fmla="*/ 204 h 373"/>
                            <a:gd name="T22" fmla="*/ 1562 w 6663"/>
                            <a:gd name="T23" fmla="*/ 115 h 373"/>
                            <a:gd name="T24" fmla="*/ 1718 w 6663"/>
                            <a:gd name="T25" fmla="*/ 300 h 373"/>
                            <a:gd name="T26" fmla="*/ 1694 w 6663"/>
                            <a:gd name="T27" fmla="*/ 199 h 373"/>
                            <a:gd name="T28" fmla="*/ 1726 w 6663"/>
                            <a:gd name="T29" fmla="*/ 108 h 373"/>
                            <a:gd name="T30" fmla="*/ 1902 w 6663"/>
                            <a:gd name="T31" fmla="*/ 250 h 373"/>
                            <a:gd name="T32" fmla="*/ 1946 w 6663"/>
                            <a:gd name="T33" fmla="*/ 77 h 373"/>
                            <a:gd name="T34" fmla="*/ 2362 w 6663"/>
                            <a:gd name="T35" fmla="*/ 174 h 373"/>
                            <a:gd name="T36" fmla="*/ 2224 w 6663"/>
                            <a:gd name="T37" fmla="*/ 148 h 373"/>
                            <a:gd name="T38" fmla="*/ 2193 w 6663"/>
                            <a:gd name="T39" fmla="*/ 77 h 373"/>
                            <a:gd name="T40" fmla="*/ 2533 w 6663"/>
                            <a:gd name="T41" fmla="*/ 264 h 373"/>
                            <a:gd name="T42" fmla="*/ 2620 w 6663"/>
                            <a:gd name="T43" fmla="*/ 102 h 373"/>
                            <a:gd name="T44" fmla="*/ 2837 w 6663"/>
                            <a:gd name="T45" fmla="*/ 147 h 373"/>
                            <a:gd name="T46" fmla="*/ 2804 w 6663"/>
                            <a:gd name="T47" fmla="*/ 77 h 373"/>
                            <a:gd name="T48" fmla="*/ 2943 w 6663"/>
                            <a:gd name="T49" fmla="*/ 83 h 373"/>
                            <a:gd name="T50" fmla="*/ 3037 w 6663"/>
                            <a:gd name="T51" fmla="*/ 265 h 373"/>
                            <a:gd name="T52" fmla="*/ 3160 w 6663"/>
                            <a:gd name="T53" fmla="*/ 270 h 373"/>
                            <a:gd name="T54" fmla="*/ 3167 w 6663"/>
                            <a:gd name="T55" fmla="*/ 78 h 373"/>
                            <a:gd name="T56" fmla="*/ 3195 w 6663"/>
                            <a:gd name="T57" fmla="*/ 177 h 373"/>
                            <a:gd name="T58" fmla="*/ 3297 w 6663"/>
                            <a:gd name="T59" fmla="*/ 83 h 373"/>
                            <a:gd name="T60" fmla="*/ 3333 w 6663"/>
                            <a:gd name="T61" fmla="*/ 255 h 373"/>
                            <a:gd name="T62" fmla="*/ 3543 w 6663"/>
                            <a:gd name="T63" fmla="*/ 282 h 373"/>
                            <a:gd name="T64" fmla="*/ 3544 w 6663"/>
                            <a:gd name="T65" fmla="*/ 124 h 373"/>
                            <a:gd name="T66" fmla="*/ 3629 w 6663"/>
                            <a:gd name="T67" fmla="*/ 187 h 373"/>
                            <a:gd name="T68" fmla="*/ 3837 w 6663"/>
                            <a:gd name="T69" fmla="*/ 126 h 373"/>
                            <a:gd name="T70" fmla="*/ 4129 w 6663"/>
                            <a:gd name="T71" fmla="*/ 295 h 373"/>
                            <a:gd name="T72" fmla="*/ 4129 w 6663"/>
                            <a:gd name="T73" fmla="*/ 295 h 373"/>
                            <a:gd name="T74" fmla="*/ 4260 w 6663"/>
                            <a:gd name="T75" fmla="*/ 300 h 373"/>
                            <a:gd name="T76" fmla="*/ 4184 w 6663"/>
                            <a:gd name="T77" fmla="*/ 165 h 373"/>
                            <a:gd name="T78" fmla="*/ 4430 w 6663"/>
                            <a:gd name="T79" fmla="*/ 22 h 373"/>
                            <a:gd name="T80" fmla="*/ 4503 w 6663"/>
                            <a:gd name="T81" fmla="*/ 261 h 373"/>
                            <a:gd name="T82" fmla="*/ 4862 w 6663"/>
                            <a:gd name="T83" fmla="*/ 52 h 373"/>
                            <a:gd name="T84" fmla="*/ 4761 w 6663"/>
                            <a:gd name="T85" fmla="*/ 151 h 373"/>
                            <a:gd name="T86" fmla="*/ 5097 w 6663"/>
                            <a:gd name="T87" fmla="*/ 107 h 373"/>
                            <a:gd name="T88" fmla="*/ 5266 w 6663"/>
                            <a:gd name="T89" fmla="*/ 297 h 373"/>
                            <a:gd name="T90" fmla="*/ 5288 w 6663"/>
                            <a:gd name="T91" fmla="*/ 113 h 373"/>
                            <a:gd name="T92" fmla="*/ 5419 w 6663"/>
                            <a:gd name="T93" fmla="*/ 297 h 373"/>
                            <a:gd name="T94" fmla="*/ 5441 w 6663"/>
                            <a:gd name="T95" fmla="*/ 113 h 373"/>
                            <a:gd name="T96" fmla="*/ 5505 w 6663"/>
                            <a:gd name="T97" fmla="*/ 193 h 373"/>
                            <a:gd name="T98" fmla="*/ 5469 w 6663"/>
                            <a:gd name="T99" fmla="*/ 190 h 373"/>
                            <a:gd name="T100" fmla="*/ 5847 w 6663"/>
                            <a:gd name="T101" fmla="*/ 122 h 373"/>
                            <a:gd name="T102" fmla="*/ 5821 w 6663"/>
                            <a:gd name="T103" fmla="*/ 83 h 373"/>
                            <a:gd name="T104" fmla="*/ 5894 w 6663"/>
                            <a:gd name="T105" fmla="*/ 107 h 373"/>
                            <a:gd name="T106" fmla="*/ 5919 w 6663"/>
                            <a:gd name="T107" fmla="*/ 131 h 373"/>
                            <a:gd name="T108" fmla="*/ 6175 w 6663"/>
                            <a:gd name="T109" fmla="*/ 300 h 373"/>
                            <a:gd name="T110" fmla="*/ 6162 w 6663"/>
                            <a:gd name="T111" fmla="*/ 113 h 373"/>
                            <a:gd name="T112" fmla="*/ 6250 w 6663"/>
                            <a:gd name="T113" fmla="*/ 184 h 373"/>
                            <a:gd name="T114" fmla="*/ 6626 w 6663"/>
                            <a:gd name="T115" fmla="*/ 148 h 373"/>
                            <a:gd name="T116" fmla="*/ 6484 w 6663"/>
                            <a:gd name="T117" fmla="*/ 128 h 373"/>
                            <a:gd name="T118" fmla="*/ 6495 w 6663"/>
                            <a:gd name="T119" fmla="*/ 86 h 3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663" h="373">
                              <a:moveTo>
                                <a:pt x="255" y="295"/>
                              </a:moveTo>
                              <a:cubicBezTo>
                                <a:pt x="215" y="295"/>
                                <a:pt x="215" y="295"/>
                                <a:pt x="215" y="295"/>
                              </a:cubicBezTo>
                              <a:cubicBezTo>
                                <a:pt x="188" y="216"/>
                                <a:pt x="188" y="216"/>
                                <a:pt x="188" y="216"/>
                              </a:cubicBezTo>
                              <a:cubicBezTo>
                                <a:pt x="66" y="216"/>
                                <a:pt x="66" y="216"/>
                                <a:pt x="66" y="216"/>
                              </a:cubicBezTo>
                              <a:cubicBezTo>
                                <a:pt x="38" y="295"/>
                                <a:pt x="38" y="295"/>
                                <a:pt x="38" y="295"/>
                              </a:cubicBezTo>
                              <a:cubicBezTo>
                                <a:pt x="0" y="295"/>
                                <a:pt x="0" y="295"/>
                                <a:pt x="0" y="295"/>
                              </a:cubicBezTo>
                              <a:cubicBezTo>
                                <a:pt x="103" y="13"/>
                                <a:pt x="103" y="13"/>
                                <a:pt x="103" y="13"/>
                              </a:cubicBezTo>
                              <a:cubicBezTo>
                                <a:pt x="153" y="13"/>
                                <a:pt x="153" y="13"/>
                                <a:pt x="153" y="13"/>
                              </a:cubicBezTo>
                              <a:lnTo>
                                <a:pt x="255" y="295"/>
                              </a:lnTo>
                              <a:close/>
                              <a:moveTo>
                                <a:pt x="176" y="184"/>
                              </a:moveTo>
                              <a:cubicBezTo>
                                <a:pt x="127" y="46"/>
                                <a:pt x="127" y="46"/>
                                <a:pt x="127" y="46"/>
                              </a:cubicBezTo>
                              <a:cubicBezTo>
                                <a:pt x="77" y="184"/>
                                <a:pt x="77" y="184"/>
                                <a:pt x="77" y="184"/>
                              </a:cubicBezTo>
                              <a:lnTo>
                                <a:pt x="176" y="184"/>
                              </a:lnTo>
                              <a:close/>
                              <a:moveTo>
                                <a:pt x="427" y="122"/>
                              </a:moveTo>
                              <a:cubicBezTo>
                                <a:pt x="425" y="122"/>
                                <a:pt x="425" y="122"/>
                                <a:pt x="425" y="122"/>
                              </a:cubicBezTo>
                              <a:cubicBezTo>
                                <a:pt x="420" y="121"/>
                                <a:pt x="415" y="120"/>
                                <a:pt x="410" y="119"/>
                              </a:cubicBezTo>
                              <a:cubicBezTo>
                                <a:pt x="405" y="119"/>
                                <a:pt x="399" y="118"/>
                                <a:pt x="392" y="118"/>
                              </a:cubicBezTo>
                              <a:cubicBezTo>
                                <a:pt x="381" y="118"/>
                                <a:pt x="371" y="121"/>
                                <a:pt x="360" y="126"/>
                              </a:cubicBezTo>
                              <a:cubicBezTo>
                                <a:pt x="350" y="131"/>
                                <a:pt x="340" y="137"/>
                                <a:pt x="331" y="145"/>
                              </a:cubicBezTo>
                              <a:cubicBezTo>
                                <a:pt x="331" y="295"/>
                                <a:pt x="331" y="295"/>
                                <a:pt x="331" y="295"/>
                              </a:cubicBezTo>
                              <a:cubicBezTo>
                                <a:pt x="295" y="295"/>
                                <a:pt x="295" y="295"/>
                                <a:pt x="295" y="295"/>
                              </a:cubicBezTo>
                              <a:cubicBezTo>
                                <a:pt x="295" y="83"/>
                                <a:pt x="295" y="83"/>
                                <a:pt x="295" y="83"/>
                              </a:cubicBezTo>
                              <a:cubicBezTo>
                                <a:pt x="331" y="83"/>
                                <a:pt x="331" y="83"/>
                                <a:pt x="331" y="83"/>
                              </a:cubicBezTo>
                              <a:cubicBezTo>
                                <a:pt x="331" y="114"/>
                                <a:pt x="331" y="114"/>
                                <a:pt x="331" y="114"/>
                              </a:cubicBezTo>
                              <a:cubicBezTo>
                                <a:pt x="345" y="103"/>
                                <a:pt x="357" y="95"/>
                                <a:pt x="368" y="90"/>
                              </a:cubicBezTo>
                              <a:cubicBezTo>
                                <a:pt x="379" y="86"/>
                                <a:pt x="390" y="83"/>
                                <a:pt x="401" y="83"/>
                              </a:cubicBezTo>
                              <a:cubicBezTo>
                                <a:pt x="407" y="83"/>
                                <a:pt x="412" y="83"/>
                                <a:pt x="415" y="84"/>
                              </a:cubicBezTo>
                              <a:cubicBezTo>
                                <a:pt x="417" y="84"/>
                                <a:pt x="422" y="85"/>
                                <a:pt x="427" y="85"/>
                              </a:cubicBezTo>
                              <a:lnTo>
                                <a:pt x="427" y="122"/>
                              </a:lnTo>
                              <a:close/>
                              <a:moveTo>
                                <a:pt x="592" y="122"/>
                              </a:moveTo>
                              <a:cubicBezTo>
                                <a:pt x="591" y="122"/>
                                <a:pt x="591" y="122"/>
                                <a:pt x="591" y="122"/>
                              </a:cubicBezTo>
                              <a:cubicBezTo>
                                <a:pt x="585" y="121"/>
                                <a:pt x="580" y="120"/>
                                <a:pt x="575" y="119"/>
                              </a:cubicBezTo>
                              <a:cubicBezTo>
                                <a:pt x="570" y="119"/>
                                <a:pt x="564" y="118"/>
                                <a:pt x="557" y="118"/>
                              </a:cubicBezTo>
                              <a:cubicBezTo>
                                <a:pt x="547" y="118"/>
                                <a:pt x="536" y="121"/>
                                <a:pt x="526" y="126"/>
                              </a:cubicBezTo>
                              <a:cubicBezTo>
                                <a:pt x="515" y="131"/>
                                <a:pt x="506" y="137"/>
                                <a:pt x="496" y="145"/>
                              </a:cubicBezTo>
                              <a:cubicBezTo>
                                <a:pt x="496" y="295"/>
                                <a:pt x="496" y="295"/>
                                <a:pt x="496" y="295"/>
                              </a:cubicBezTo>
                              <a:cubicBezTo>
                                <a:pt x="461" y="295"/>
                                <a:pt x="461" y="295"/>
                                <a:pt x="461" y="295"/>
                              </a:cubicBezTo>
                              <a:cubicBezTo>
                                <a:pt x="461" y="83"/>
                                <a:pt x="461" y="83"/>
                                <a:pt x="461" y="83"/>
                              </a:cubicBezTo>
                              <a:cubicBezTo>
                                <a:pt x="496" y="83"/>
                                <a:pt x="496" y="83"/>
                                <a:pt x="496" y="83"/>
                              </a:cubicBezTo>
                              <a:cubicBezTo>
                                <a:pt x="496" y="114"/>
                                <a:pt x="496" y="114"/>
                                <a:pt x="496" y="114"/>
                              </a:cubicBezTo>
                              <a:cubicBezTo>
                                <a:pt x="510" y="103"/>
                                <a:pt x="523" y="95"/>
                                <a:pt x="534" y="90"/>
                              </a:cubicBezTo>
                              <a:cubicBezTo>
                                <a:pt x="544" y="86"/>
                                <a:pt x="555" y="83"/>
                                <a:pt x="567" y="83"/>
                              </a:cubicBezTo>
                              <a:cubicBezTo>
                                <a:pt x="573" y="83"/>
                                <a:pt x="577" y="83"/>
                                <a:pt x="580" y="84"/>
                              </a:cubicBezTo>
                              <a:cubicBezTo>
                                <a:pt x="583" y="84"/>
                                <a:pt x="587" y="85"/>
                                <a:pt x="592" y="85"/>
                              </a:cubicBezTo>
                              <a:lnTo>
                                <a:pt x="592" y="122"/>
                              </a:lnTo>
                              <a:close/>
                              <a:moveTo>
                                <a:pt x="806" y="189"/>
                              </a:moveTo>
                              <a:cubicBezTo>
                                <a:pt x="806" y="223"/>
                                <a:pt x="797" y="251"/>
                                <a:pt x="780" y="271"/>
                              </a:cubicBezTo>
                              <a:cubicBezTo>
                                <a:pt x="762" y="291"/>
                                <a:pt x="738" y="300"/>
                                <a:pt x="709" y="300"/>
                              </a:cubicBezTo>
                              <a:cubicBezTo>
                                <a:pt x="679" y="300"/>
                                <a:pt x="655" y="291"/>
                                <a:pt x="637" y="271"/>
                              </a:cubicBezTo>
                              <a:cubicBezTo>
                                <a:pt x="620" y="251"/>
                                <a:pt x="611" y="223"/>
                                <a:pt x="611" y="189"/>
                              </a:cubicBezTo>
                              <a:cubicBezTo>
                                <a:pt x="611" y="155"/>
                                <a:pt x="620" y="127"/>
                                <a:pt x="637" y="107"/>
                              </a:cubicBezTo>
                              <a:cubicBezTo>
                                <a:pt x="655" y="87"/>
                                <a:pt x="679" y="77"/>
                                <a:pt x="709" y="77"/>
                              </a:cubicBezTo>
                              <a:cubicBezTo>
                                <a:pt x="738" y="77"/>
                                <a:pt x="762" y="87"/>
                                <a:pt x="780" y="107"/>
                              </a:cubicBezTo>
                              <a:cubicBezTo>
                                <a:pt x="797" y="127"/>
                                <a:pt x="806" y="155"/>
                                <a:pt x="806" y="189"/>
                              </a:cubicBezTo>
                              <a:close/>
                              <a:moveTo>
                                <a:pt x="769" y="189"/>
                              </a:moveTo>
                              <a:cubicBezTo>
                                <a:pt x="769" y="162"/>
                                <a:pt x="764" y="141"/>
                                <a:pt x="753" y="128"/>
                              </a:cubicBezTo>
                              <a:cubicBezTo>
                                <a:pt x="743" y="115"/>
                                <a:pt x="728" y="108"/>
                                <a:pt x="709" y="108"/>
                              </a:cubicBezTo>
                              <a:cubicBezTo>
                                <a:pt x="689" y="108"/>
                                <a:pt x="674" y="115"/>
                                <a:pt x="664" y="128"/>
                              </a:cubicBezTo>
                              <a:cubicBezTo>
                                <a:pt x="653" y="141"/>
                                <a:pt x="648" y="162"/>
                                <a:pt x="648" y="189"/>
                              </a:cubicBezTo>
                              <a:cubicBezTo>
                                <a:pt x="648" y="215"/>
                                <a:pt x="653" y="236"/>
                                <a:pt x="664" y="249"/>
                              </a:cubicBezTo>
                              <a:cubicBezTo>
                                <a:pt x="675" y="263"/>
                                <a:pt x="690" y="270"/>
                                <a:pt x="709" y="270"/>
                              </a:cubicBezTo>
                              <a:cubicBezTo>
                                <a:pt x="728" y="270"/>
                                <a:pt x="742" y="263"/>
                                <a:pt x="753" y="249"/>
                              </a:cubicBezTo>
                              <a:cubicBezTo>
                                <a:pt x="764" y="236"/>
                                <a:pt x="769" y="216"/>
                                <a:pt x="769" y="189"/>
                              </a:cubicBezTo>
                              <a:close/>
                              <a:moveTo>
                                <a:pt x="1038" y="295"/>
                              </a:moveTo>
                              <a:cubicBezTo>
                                <a:pt x="1002" y="295"/>
                                <a:pt x="1002" y="295"/>
                                <a:pt x="1002" y="295"/>
                              </a:cubicBezTo>
                              <a:cubicBezTo>
                                <a:pt x="1002" y="174"/>
                                <a:pt x="1002" y="174"/>
                                <a:pt x="1002" y="174"/>
                              </a:cubicBezTo>
                              <a:cubicBezTo>
                                <a:pt x="1002" y="165"/>
                                <a:pt x="1002" y="155"/>
                                <a:pt x="1001" y="147"/>
                              </a:cubicBezTo>
                              <a:cubicBezTo>
                                <a:pt x="1000" y="138"/>
                                <a:pt x="998" y="132"/>
                                <a:pt x="995" y="127"/>
                              </a:cubicBezTo>
                              <a:cubicBezTo>
                                <a:pt x="991" y="122"/>
                                <a:pt x="987" y="118"/>
                                <a:pt x="981" y="115"/>
                              </a:cubicBezTo>
                              <a:cubicBezTo>
                                <a:pt x="975" y="113"/>
                                <a:pt x="967" y="111"/>
                                <a:pt x="958" y="111"/>
                              </a:cubicBezTo>
                              <a:cubicBezTo>
                                <a:pt x="948" y="111"/>
                                <a:pt x="938" y="114"/>
                                <a:pt x="927" y="118"/>
                              </a:cubicBezTo>
                              <a:cubicBezTo>
                                <a:pt x="917" y="123"/>
                                <a:pt x="907" y="129"/>
                                <a:pt x="897" y="137"/>
                              </a:cubicBezTo>
                              <a:cubicBezTo>
                                <a:pt x="897" y="295"/>
                                <a:pt x="897" y="295"/>
                                <a:pt x="897" y="295"/>
                              </a:cubicBezTo>
                              <a:cubicBezTo>
                                <a:pt x="861" y="295"/>
                                <a:pt x="861" y="295"/>
                                <a:pt x="861" y="295"/>
                              </a:cubicBezTo>
                              <a:cubicBezTo>
                                <a:pt x="861" y="83"/>
                                <a:pt x="861" y="83"/>
                                <a:pt x="861" y="83"/>
                              </a:cubicBezTo>
                              <a:cubicBezTo>
                                <a:pt x="897" y="83"/>
                                <a:pt x="897" y="83"/>
                                <a:pt x="897" y="83"/>
                              </a:cubicBezTo>
                              <a:cubicBezTo>
                                <a:pt x="897" y="107"/>
                                <a:pt x="897" y="107"/>
                                <a:pt x="897" y="107"/>
                              </a:cubicBezTo>
                              <a:cubicBezTo>
                                <a:pt x="908" y="97"/>
                                <a:pt x="919" y="90"/>
                                <a:pt x="931" y="85"/>
                              </a:cubicBezTo>
                              <a:cubicBezTo>
                                <a:pt x="943" y="80"/>
                                <a:pt x="955" y="77"/>
                                <a:pt x="968" y="77"/>
                              </a:cubicBezTo>
                              <a:cubicBezTo>
                                <a:pt x="991" y="77"/>
                                <a:pt x="1008" y="84"/>
                                <a:pt x="1020" y="98"/>
                              </a:cubicBezTo>
                              <a:cubicBezTo>
                                <a:pt x="1032" y="112"/>
                                <a:pt x="1038" y="132"/>
                                <a:pt x="1038" y="157"/>
                              </a:cubicBezTo>
                              <a:lnTo>
                                <a:pt x="1038" y="295"/>
                              </a:lnTo>
                              <a:close/>
                              <a:moveTo>
                                <a:pt x="1278" y="295"/>
                              </a:moveTo>
                              <a:cubicBezTo>
                                <a:pt x="1242" y="295"/>
                                <a:pt x="1242" y="295"/>
                                <a:pt x="1242" y="295"/>
                              </a:cubicBezTo>
                              <a:cubicBezTo>
                                <a:pt x="1242" y="272"/>
                                <a:pt x="1242" y="272"/>
                                <a:pt x="1242" y="272"/>
                              </a:cubicBezTo>
                              <a:cubicBezTo>
                                <a:pt x="1232" y="281"/>
                                <a:pt x="1222" y="288"/>
                                <a:pt x="1210" y="293"/>
                              </a:cubicBezTo>
                              <a:cubicBezTo>
                                <a:pt x="1199" y="298"/>
                                <a:pt x="1187" y="300"/>
                                <a:pt x="1174" y="300"/>
                              </a:cubicBezTo>
                              <a:cubicBezTo>
                                <a:pt x="1149" y="300"/>
                                <a:pt x="1129" y="291"/>
                                <a:pt x="1114" y="271"/>
                              </a:cubicBezTo>
                              <a:cubicBezTo>
                                <a:pt x="1099" y="252"/>
                                <a:pt x="1092" y="225"/>
                                <a:pt x="1092" y="191"/>
                              </a:cubicBezTo>
                              <a:cubicBezTo>
                                <a:pt x="1092" y="173"/>
                                <a:pt x="1095" y="157"/>
                                <a:pt x="1100" y="143"/>
                              </a:cubicBezTo>
                              <a:cubicBezTo>
                                <a:pt x="1105" y="129"/>
                                <a:pt x="1112" y="117"/>
                                <a:pt x="1120" y="107"/>
                              </a:cubicBezTo>
                              <a:cubicBezTo>
                                <a:pt x="1129" y="97"/>
                                <a:pt x="1139" y="90"/>
                                <a:pt x="1150" y="85"/>
                              </a:cubicBezTo>
                              <a:cubicBezTo>
                                <a:pt x="1162" y="80"/>
                                <a:pt x="1174" y="77"/>
                                <a:pt x="1186" y="77"/>
                              </a:cubicBezTo>
                              <a:cubicBezTo>
                                <a:pt x="1197" y="77"/>
                                <a:pt x="1207" y="79"/>
                                <a:pt x="1215" y="81"/>
                              </a:cubicBezTo>
                              <a:cubicBezTo>
                                <a:pt x="1224" y="83"/>
                                <a:pt x="1233" y="87"/>
                                <a:pt x="1242" y="92"/>
                              </a:cubicBezTo>
                              <a:cubicBezTo>
                                <a:pt x="1242" y="0"/>
                                <a:pt x="1242" y="0"/>
                                <a:pt x="1242" y="0"/>
                              </a:cubicBezTo>
                              <a:cubicBezTo>
                                <a:pt x="1278" y="0"/>
                                <a:pt x="1278" y="0"/>
                                <a:pt x="1278" y="0"/>
                              </a:cubicBezTo>
                              <a:lnTo>
                                <a:pt x="1278" y="295"/>
                              </a:lnTo>
                              <a:close/>
                              <a:moveTo>
                                <a:pt x="1242" y="243"/>
                              </a:moveTo>
                              <a:cubicBezTo>
                                <a:pt x="1242" y="121"/>
                                <a:pt x="1242" y="121"/>
                                <a:pt x="1242" y="121"/>
                              </a:cubicBezTo>
                              <a:cubicBezTo>
                                <a:pt x="1233" y="117"/>
                                <a:pt x="1224" y="114"/>
                                <a:pt x="1217" y="112"/>
                              </a:cubicBezTo>
                              <a:cubicBezTo>
                                <a:pt x="1209" y="111"/>
                                <a:pt x="1201" y="110"/>
                                <a:pt x="1192" y="110"/>
                              </a:cubicBezTo>
                              <a:cubicBezTo>
                                <a:pt x="1172" y="110"/>
                                <a:pt x="1156" y="117"/>
                                <a:pt x="1145" y="131"/>
                              </a:cubicBezTo>
                              <a:cubicBezTo>
                                <a:pt x="1134" y="145"/>
                                <a:pt x="1129" y="164"/>
                                <a:pt x="1129" y="190"/>
                              </a:cubicBezTo>
                              <a:cubicBezTo>
                                <a:pt x="1129" y="215"/>
                                <a:pt x="1133" y="234"/>
                                <a:pt x="1142" y="247"/>
                              </a:cubicBezTo>
                              <a:cubicBezTo>
                                <a:pt x="1150" y="260"/>
                                <a:pt x="1164" y="267"/>
                                <a:pt x="1183" y="267"/>
                              </a:cubicBezTo>
                              <a:cubicBezTo>
                                <a:pt x="1193" y="267"/>
                                <a:pt x="1203" y="264"/>
                                <a:pt x="1214" y="260"/>
                              </a:cubicBezTo>
                              <a:cubicBezTo>
                                <a:pt x="1224" y="255"/>
                                <a:pt x="1234" y="250"/>
                                <a:pt x="1242" y="243"/>
                              </a:cubicBezTo>
                              <a:close/>
                              <a:moveTo>
                                <a:pt x="1386" y="48"/>
                              </a:moveTo>
                              <a:cubicBezTo>
                                <a:pt x="1346" y="48"/>
                                <a:pt x="1346" y="48"/>
                                <a:pt x="1346" y="48"/>
                              </a:cubicBezTo>
                              <a:cubicBezTo>
                                <a:pt x="1346" y="11"/>
                                <a:pt x="1346" y="11"/>
                                <a:pt x="1346" y="11"/>
                              </a:cubicBezTo>
                              <a:cubicBezTo>
                                <a:pt x="1386" y="11"/>
                                <a:pt x="1386" y="11"/>
                                <a:pt x="1386" y="11"/>
                              </a:cubicBezTo>
                              <a:lnTo>
                                <a:pt x="1386" y="48"/>
                              </a:lnTo>
                              <a:close/>
                              <a:moveTo>
                                <a:pt x="1384" y="295"/>
                              </a:moveTo>
                              <a:cubicBezTo>
                                <a:pt x="1348" y="295"/>
                                <a:pt x="1348" y="295"/>
                                <a:pt x="1348" y="295"/>
                              </a:cubicBezTo>
                              <a:cubicBezTo>
                                <a:pt x="1348" y="83"/>
                                <a:pt x="1348" y="83"/>
                                <a:pt x="1348" y="83"/>
                              </a:cubicBezTo>
                              <a:cubicBezTo>
                                <a:pt x="1384" y="83"/>
                                <a:pt x="1384" y="83"/>
                                <a:pt x="1384" y="83"/>
                              </a:cubicBezTo>
                              <a:lnTo>
                                <a:pt x="1384" y="295"/>
                              </a:lnTo>
                              <a:close/>
                              <a:moveTo>
                                <a:pt x="1605" y="234"/>
                              </a:moveTo>
                              <a:cubicBezTo>
                                <a:pt x="1605" y="253"/>
                                <a:pt x="1597" y="269"/>
                                <a:pt x="1582" y="281"/>
                              </a:cubicBezTo>
                              <a:cubicBezTo>
                                <a:pt x="1566" y="294"/>
                                <a:pt x="1544" y="300"/>
                                <a:pt x="1516" y="300"/>
                              </a:cubicBezTo>
                              <a:cubicBezTo>
                                <a:pt x="1501" y="300"/>
                                <a:pt x="1486" y="298"/>
                                <a:pt x="1473" y="294"/>
                              </a:cubicBezTo>
                              <a:cubicBezTo>
                                <a:pt x="1460" y="290"/>
                                <a:pt x="1449" y="286"/>
                                <a:pt x="1440" y="282"/>
                              </a:cubicBezTo>
                              <a:cubicBezTo>
                                <a:pt x="1440" y="242"/>
                                <a:pt x="1440" y="242"/>
                                <a:pt x="1440" y="242"/>
                              </a:cubicBezTo>
                              <a:cubicBezTo>
                                <a:pt x="1442" y="242"/>
                                <a:pt x="1442" y="242"/>
                                <a:pt x="1442" y="242"/>
                              </a:cubicBezTo>
                              <a:cubicBezTo>
                                <a:pt x="1453" y="250"/>
                                <a:pt x="1466" y="257"/>
                                <a:pt x="1480" y="262"/>
                              </a:cubicBezTo>
                              <a:cubicBezTo>
                                <a:pt x="1493" y="267"/>
                                <a:pt x="1507" y="270"/>
                                <a:pt x="1519" y="270"/>
                              </a:cubicBezTo>
                              <a:cubicBezTo>
                                <a:pt x="1535" y="270"/>
                                <a:pt x="1547" y="267"/>
                                <a:pt x="1556" y="262"/>
                              </a:cubicBezTo>
                              <a:cubicBezTo>
                                <a:pt x="1565" y="257"/>
                                <a:pt x="1569" y="249"/>
                                <a:pt x="1569" y="238"/>
                              </a:cubicBezTo>
                              <a:cubicBezTo>
                                <a:pt x="1569" y="230"/>
                                <a:pt x="1567" y="224"/>
                                <a:pt x="1562" y="219"/>
                              </a:cubicBezTo>
                              <a:cubicBezTo>
                                <a:pt x="1557" y="215"/>
                                <a:pt x="1548" y="211"/>
                                <a:pt x="1534" y="208"/>
                              </a:cubicBezTo>
                              <a:cubicBezTo>
                                <a:pt x="1529" y="207"/>
                                <a:pt x="1523" y="206"/>
                                <a:pt x="1515" y="204"/>
                              </a:cubicBezTo>
                              <a:cubicBezTo>
                                <a:pt x="1506" y="203"/>
                                <a:pt x="1499" y="201"/>
                                <a:pt x="1492" y="199"/>
                              </a:cubicBezTo>
                              <a:cubicBezTo>
                                <a:pt x="1474" y="195"/>
                                <a:pt x="1461" y="187"/>
                                <a:pt x="1453" y="178"/>
                              </a:cubicBezTo>
                              <a:cubicBezTo>
                                <a:pt x="1445" y="168"/>
                                <a:pt x="1441" y="157"/>
                                <a:pt x="1441" y="143"/>
                              </a:cubicBezTo>
                              <a:cubicBezTo>
                                <a:pt x="1441" y="134"/>
                                <a:pt x="1443" y="126"/>
                                <a:pt x="1447" y="118"/>
                              </a:cubicBezTo>
                              <a:cubicBezTo>
                                <a:pt x="1450" y="110"/>
                                <a:pt x="1456" y="103"/>
                                <a:pt x="1463" y="97"/>
                              </a:cubicBezTo>
                              <a:cubicBezTo>
                                <a:pt x="1470" y="92"/>
                                <a:pt x="1479" y="87"/>
                                <a:pt x="1490" y="83"/>
                              </a:cubicBezTo>
                              <a:cubicBezTo>
                                <a:pt x="1501" y="80"/>
                                <a:pt x="1513" y="78"/>
                                <a:pt x="1527" y="78"/>
                              </a:cubicBezTo>
                              <a:cubicBezTo>
                                <a:pt x="1539" y="78"/>
                                <a:pt x="1552" y="80"/>
                                <a:pt x="1565" y="83"/>
                              </a:cubicBezTo>
                              <a:cubicBezTo>
                                <a:pt x="1578" y="86"/>
                                <a:pt x="1589" y="90"/>
                                <a:pt x="1597" y="94"/>
                              </a:cubicBezTo>
                              <a:cubicBezTo>
                                <a:pt x="1597" y="132"/>
                                <a:pt x="1597" y="132"/>
                                <a:pt x="1597" y="132"/>
                              </a:cubicBezTo>
                              <a:cubicBezTo>
                                <a:pt x="1595" y="132"/>
                                <a:pt x="1595" y="132"/>
                                <a:pt x="1595" y="132"/>
                              </a:cubicBezTo>
                              <a:cubicBezTo>
                                <a:pt x="1586" y="125"/>
                                <a:pt x="1575" y="120"/>
                                <a:pt x="1562" y="115"/>
                              </a:cubicBezTo>
                              <a:cubicBezTo>
                                <a:pt x="1549" y="110"/>
                                <a:pt x="1536" y="108"/>
                                <a:pt x="1524" y="108"/>
                              </a:cubicBezTo>
                              <a:cubicBezTo>
                                <a:pt x="1511" y="108"/>
                                <a:pt x="1500" y="111"/>
                                <a:pt x="1491" y="116"/>
                              </a:cubicBezTo>
                              <a:cubicBezTo>
                                <a:pt x="1482" y="121"/>
                                <a:pt x="1478" y="128"/>
                                <a:pt x="1478" y="138"/>
                              </a:cubicBezTo>
                              <a:cubicBezTo>
                                <a:pt x="1478" y="147"/>
                                <a:pt x="1480" y="153"/>
                                <a:pt x="1486" y="158"/>
                              </a:cubicBezTo>
                              <a:cubicBezTo>
                                <a:pt x="1491" y="162"/>
                                <a:pt x="1500" y="166"/>
                                <a:pt x="1511" y="168"/>
                              </a:cubicBezTo>
                              <a:cubicBezTo>
                                <a:pt x="1518" y="170"/>
                                <a:pt x="1525" y="171"/>
                                <a:pt x="1533" y="173"/>
                              </a:cubicBezTo>
                              <a:cubicBezTo>
                                <a:pt x="1542" y="174"/>
                                <a:pt x="1548" y="176"/>
                                <a:pt x="1554" y="177"/>
                              </a:cubicBezTo>
                              <a:cubicBezTo>
                                <a:pt x="1570" y="181"/>
                                <a:pt x="1583" y="187"/>
                                <a:pt x="1592" y="197"/>
                              </a:cubicBezTo>
                              <a:cubicBezTo>
                                <a:pt x="1601" y="206"/>
                                <a:pt x="1605" y="218"/>
                                <a:pt x="1605" y="234"/>
                              </a:cubicBezTo>
                              <a:close/>
                              <a:moveTo>
                                <a:pt x="1807" y="234"/>
                              </a:moveTo>
                              <a:cubicBezTo>
                                <a:pt x="1807" y="253"/>
                                <a:pt x="1799" y="269"/>
                                <a:pt x="1783" y="281"/>
                              </a:cubicBezTo>
                              <a:cubicBezTo>
                                <a:pt x="1768" y="294"/>
                                <a:pt x="1746" y="300"/>
                                <a:pt x="1718" y="300"/>
                              </a:cubicBezTo>
                              <a:cubicBezTo>
                                <a:pt x="1702" y="300"/>
                                <a:pt x="1688" y="298"/>
                                <a:pt x="1675" y="294"/>
                              </a:cubicBezTo>
                              <a:cubicBezTo>
                                <a:pt x="1662" y="290"/>
                                <a:pt x="1651" y="286"/>
                                <a:pt x="1642" y="282"/>
                              </a:cubicBezTo>
                              <a:cubicBezTo>
                                <a:pt x="1642" y="242"/>
                                <a:pt x="1642" y="242"/>
                                <a:pt x="1642" y="242"/>
                              </a:cubicBezTo>
                              <a:cubicBezTo>
                                <a:pt x="1644" y="242"/>
                                <a:pt x="1644" y="242"/>
                                <a:pt x="1644" y="242"/>
                              </a:cubicBezTo>
                              <a:cubicBezTo>
                                <a:pt x="1655" y="250"/>
                                <a:pt x="1668" y="257"/>
                                <a:pt x="1682" y="262"/>
                              </a:cubicBezTo>
                              <a:cubicBezTo>
                                <a:pt x="1695" y="267"/>
                                <a:pt x="1709" y="270"/>
                                <a:pt x="1721" y="270"/>
                              </a:cubicBezTo>
                              <a:cubicBezTo>
                                <a:pt x="1737" y="270"/>
                                <a:pt x="1749" y="267"/>
                                <a:pt x="1758" y="262"/>
                              </a:cubicBezTo>
                              <a:cubicBezTo>
                                <a:pt x="1767" y="257"/>
                                <a:pt x="1771" y="249"/>
                                <a:pt x="1771" y="238"/>
                              </a:cubicBezTo>
                              <a:cubicBezTo>
                                <a:pt x="1771" y="230"/>
                                <a:pt x="1769" y="224"/>
                                <a:pt x="1764" y="219"/>
                              </a:cubicBezTo>
                              <a:cubicBezTo>
                                <a:pt x="1759" y="215"/>
                                <a:pt x="1750" y="211"/>
                                <a:pt x="1736" y="208"/>
                              </a:cubicBezTo>
                              <a:cubicBezTo>
                                <a:pt x="1731" y="207"/>
                                <a:pt x="1725" y="206"/>
                                <a:pt x="1717" y="204"/>
                              </a:cubicBezTo>
                              <a:cubicBezTo>
                                <a:pt x="1708" y="203"/>
                                <a:pt x="1701" y="201"/>
                                <a:pt x="1694" y="199"/>
                              </a:cubicBezTo>
                              <a:cubicBezTo>
                                <a:pt x="1676" y="195"/>
                                <a:pt x="1663" y="187"/>
                                <a:pt x="1655" y="178"/>
                              </a:cubicBezTo>
                              <a:cubicBezTo>
                                <a:pt x="1647" y="168"/>
                                <a:pt x="1643" y="157"/>
                                <a:pt x="1643" y="143"/>
                              </a:cubicBezTo>
                              <a:cubicBezTo>
                                <a:pt x="1643" y="134"/>
                                <a:pt x="1645" y="126"/>
                                <a:pt x="1649" y="118"/>
                              </a:cubicBezTo>
                              <a:cubicBezTo>
                                <a:pt x="1652" y="110"/>
                                <a:pt x="1658" y="103"/>
                                <a:pt x="1665" y="97"/>
                              </a:cubicBezTo>
                              <a:cubicBezTo>
                                <a:pt x="1672" y="92"/>
                                <a:pt x="1681" y="87"/>
                                <a:pt x="1692" y="83"/>
                              </a:cubicBezTo>
                              <a:cubicBezTo>
                                <a:pt x="1703" y="80"/>
                                <a:pt x="1715" y="78"/>
                                <a:pt x="1729" y="78"/>
                              </a:cubicBezTo>
                              <a:cubicBezTo>
                                <a:pt x="1741" y="78"/>
                                <a:pt x="1754" y="80"/>
                                <a:pt x="1767" y="83"/>
                              </a:cubicBezTo>
                              <a:cubicBezTo>
                                <a:pt x="1780" y="86"/>
                                <a:pt x="1791" y="90"/>
                                <a:pt x="1799" y="94"/>
                              </a:cubicBezTo>
                              <a:cubicBezTo>
                                <a:pt x="1799" y="132"/>
                                <a:pt x="1799" y="132"/>
                                <a:pt x="1799" y="132"/>
                              </a:cubicBezTo>
                              <a:cubicBezTo>
                                <a:pt x="1797" y="132"/>
                                <a:pt x="1797" y="132"/>
                                <a:pt x="1797" y="132"/>
                              </a:cubicBezTo>
                              <a:cubicBezTo>
                                <a:pt x="1788" y="125"/>
                                <a:pt x="1777" y="120"/>
                                <a:pt x="1764" y="115"/>
                              </a:cubicBezTo>
                              <a:cubicBezTo>
                                <a:pt x="1751" y="110"/>
                                <a:pt x="1738" y="108"/>
                                <a:pt x="1726" y="108"/>
                              </a:cubicBezTo>
                              <a:cubicBezTo>
                                <a:pt x="1713" y="108"/>
                                <a:pt x="1702" y="111"/>
                                <a:pt x="1693" y="116"/>
                              </a:cubicBezTo>
                              <a:cubicBezTo>
                                <a:pt x="1684" y="121"/>
                                <a:pt x="1679" y="128"/>
                                <a:pt x="1679" y="138"/>
                              </a:cubicBezTo>
                              <a:cubicBezTo>
                                <a:pt x="1679" y="147"/>
                                <a:pt x="1682" y="153"/>
                                <a:pt x="1688" y="158"/>
                              </a:cubicBezTo>
                              <a:cubicBezTo>
                                <a:pt x="1693" y="162"/>
                                <a:pt x="1702" y="166"/>
                                <a:pt x="1713" y="168"/>
                              </a:cubicBezTo>
                              <a:cubicBezTo>
                                <a:pt x="1720" y="170"/>
                                <a:pt x="1727" y="171"/>
                                <a:pt x="1735" y="173"/>
                              </a:cubicBezTo>
                              <a:cubicBezTo>
                                <a:pt x="1744" y="174"/>
                                <a:pt x="1750" y="176"/>
                                <a:pt x="1756" y="177"/>
                              </a:cubicBezTo>
                              <a:cubicBezTo>
                                <a:pt x="1772" y="181"/>
                                <a:pt x="1785" y="187"/>
                                <a:pt x="1794" y="197"/>
                              </a:cubicBezTo>
                              <a:cubicBezTo>
                                <a:pt x="1803" y="206"/>
                                <a:pt x="1807" y="218"/>
                                <a:pt x="1807" y="234"/>
                              </a:cubicBezTo>
                              <a:close/>
                              <a:moveTo>
                                <a:pt x="2035" y="193"/>
                              </a:moveTo>
                              <a:cubicBezTo>
                                <a:pt x="1880" y="193"/>
                                <a:pt x="1880" y="193"/>
                                <a:pt x="1880" y="193"/>
                              </a:cubicBezTo>
                              <a:cubicBezTo>
                                <a:pt x="1880" y="206"/>
                                <a:pt x="1882" y="217"/>
                                <a:pt x="1885" y="227"/>
                              </a:cubicBezTo>
                              <a:cubicBezTo>
                                <a:pt x="1889" y="236"/>
                                <a:pt x="1895" y="244"/>
                                <a:pt x="1902" y="250"/>
                              </a:cubicBezTo>
                              <a:cubicBezTo>
                                <a:pt x="1908" y="256"/>
                                <a:pt x="1916" y="261"/>
                                <a:pt x="1925" y="264"/>
                              </a:cubicBezTo>
                              <a:cubicBezTo>
                                <a:pt x="1934" y="267"/>
                                <a:pt x="1944" y="269"/>
                                <a:pt x="1955" y="269"/>
                              </a:cubicBezTo>
                              <a:cubicBezTo>
                                <a:pt x="1969" y="269"/>
                                <a:pt x="1984" y="266"/>
                                <a:pt x="1998" y="260"/>
                              </a:cubicBezTo>
                              <a:cubicBezTo>
                                <a:pt x="2013" y="254"/>
                                <a:pt x="2023" y="249"/>
                                <a:pt x="2029" y="243"/>
                              </a:cubicBezTo>
                              <a:cubicBezTo>
                                <a:pt x="2031" y="243"/>
                                <a:pt x="2031" y="243"/>
                                <a:pt x="2031" y="243"/>
                              </a:cubicBezTo>
                              <a:cubicBezTo>
                                <a:pt x="2031" y="282"/>
                                <a:pt x="2031" y="282"/>
                                <a:pt x="2031" y="282"/>
                              </a:cubicBezTo>
                              <a:cubicBezTo>
                                <a:pt x="2019" y="287"/>
                                <a:pt x="2007" y="291"/>
                                <a:pt x="1994" y="294"/>
                              </a:cubicBezTo>
                              <a:cubicBezTo>
                                <a:pt x="1982" y="298"/>
                                <a:pt x="1969" y="300"/>
                                <a:pt x="1955" y="300"/>
                              </a:cubicBezTo>
                              <a:cubicBezTo>
                                <a:pt x="1920" y="300"/>
                                <a:pt x="1893" y="290"/>
                                <a:pt x="1873" y="271"/>
                              </a:cubicBezTo>
                              <a:cubicBezTo>
                                <a:pt x="1853" y="252"/>
                                <a:pt x="1843" y="225"/>
                                <a:pt x="1843" y="190"/>
                              </a:cubicBezTo>
                              <a:cubicBezTo>
                                <a:pt x="1843" y="156"/>
                                <a:pt x="1853" y="128"/>
                                <a:pt x="1872" y="108"/>
                              </a:cubicBezTo>
                              <a:cubicBezTo>
                                <a:pt x="1891" y="88"/>
                                <a:pt x="1915" y="77"/>
                                <a:pt x="1946" y="77"/>
                              </a:cubicBezTo>
                              <a:cubicBezTo>
                                <a:pt x="1975" y="77"/>
                                <a:pt x="1997" y="86"/>
                                <a:pt x="2012" y="102"/>
                              </a:cubicBezTo>
                              <a:cubicBezTo>
                                <a:pt x="2028" y="119"/>
                                <a:pt x="2035" y="143"/>
                                <a:pt x="2035" y="173"/>
                              </a:cubicBezTo>
                              <a:lnTo>
                                <a:pt x="2035" y="193"/>
                              </a:lnTo>
                              <a:close/>
                              <a:moveTo>
                                <a:pt x="2001" y="165"/>
                              </a:moveTo>
                              <a:cubicBezTo>
                                <a:pt x="2001" y="147"/>
                                <a:pt x="1996" y="132"/>
                                <a:pt x="1987" y="122"/>
                              </a:cubicBezTo>
                              <a:cubicBezTo>
                                <a:pt x="1977" y="112"/>
                                <a:pt x="1963" y="107"/>
                                <a:pt x="1944" y="107"/>
                              </a:cubicBezTo>
                              <a:cubicBezTo>
                                <a:pt x="1925" y="107"/>
                                <a:pt x="1910" y="112"/>
                                <a:pt x="1899" y="124"/>
                              </a:cubicBezTo>
                              <a:cubicBezTo>
                                <a:pt x="1887" y="135"/>
                                <a:pt x="1881" y="149"/>
                                <a:pt x="1880" y="165"/>
                              </a:cubicBezTo>
                              <a:lnTo>
                                <a:pt x="2001" y="165"/>
                              </a:lnTo>
                              <a:close/>
                              <a:moveTo>
                                <a:pt x="2398" y="295"/>
                              </a:moveTo>
                              <a:cubicBezTo>
                                <a:pt x="2362" y="295"/>
                                <a:pt x="2362" y="295"/>
                                <a:pt x="2362" y="295"/>
                              </a:cubicBezTo>
                              <a:cubicBezTo>
                                <a:pt x="2362" y="174"/>
                                <a:pt x="2362" y="174"/>
                                <a:pt x="2362" y="174"/>
                              </a:cubicBezTo>
                              <a:cubicBezTo>
                                <a:pt x="2362" y="165"/>
                                <a:pt x="2362" y="156"/>
                                <a:pt x="2361" y="148"/>
                              </a:cubicBezTo>
                              <a:cubicBezTo>
                                <a:pt x="2360" y="139"/>
                                <a:pt x="2358" y="133"/>
                                <a:pt x="2356" y="128"/>
                              </a:cubicBezTo>
                              <a:cubicBezTo>
                                <a:pt x="2353" y="122"/>
                                <a:pt x="2349" y="118"/>
                                <a:pt x="2343" y="115"/>
                              </a:cubicBezTo>
                              <a:cubicBezTo>
                                <a:pt x="2338" y="113"/>
                                <a:pt x="2330" y="111"/>
                                <a:pt x="2320" y="111"/>
                              </a:cubicBezTo>
                              <a:cubicBezTo>
                                <a:pt x="2310" y="111"/>
                                <a:pt x="2300" y="114"/>
                                <a:pt x="2290" y="119"/>
                              </a:cubicBezTo>
                              <a:cubicBezTo>
                                <a:pt x="2280" y="124"/>
                                <a:pt x="2270" y="130"/>
                                <a:pt x="2260" y="138"/>
                              </a:cubicBezTo>
                              <a:cubicBezTo>
                                <a:pt x="2260" y="141"/>
                                <a:pt x="2261" y="144"/>
                                <a:pt x="2261" y="148"/>
                              </a:cubicBezTo>
                              <a:cubicBezTo>
                                <a:pt x="2261" y="152"/>
                                <a:pt x="2261" y="155"/>
                                <a:pt x="2261" y="159"/>
                              </a:cubicBezTo>
                              <a:cubicBezTo>
                                <a:pt x="2261" y="295"/>
                                <a:pt x="2261" y="295"/>
                                <a:pt x="2261" y="295"/>
                              </a:cubicBezTo>
                              <a:cubicBezTo>
                                <a:pt x="2226" y="295"/>
                                <a:pt x="2226" y="295"/>
                                <a:pt x="2226" y="295"/>
                              </a:cubicBezTo>
                              <a:cubicBezTo>
                                <a:pt x="2226" y="174"/>
                                <a:pt x="2226" y="174"/>
                                <a:pt x="2226" y="174"/>
                              </a:cubicBezTo>
                              <a:cubicBezTo>
                                <a:pt x="2226" y="165"/>
                                <a:pt x="2225" y="156"/>
                                <a:pt x="2224" y="148"/>
                              </a:cubicBezTo>
                              <a:cubicBezTo>
                                <a:pt x="2224" y="139"/>
                                <a:pt x="2222" y="133"/>
                                <a:pt x="2219" y="128"/>
                              </a:cubicBezTo>
                              <a:cubicBezTo>
                                <a:pt x="2216" y="122"/>
                                <a:pt x="2212" y="118"/>
                                <a:pt x="2207" y="115"/>
                              </a:cubicBezTo>
                              <a:cubicBezTo>
                                <a:pt x="2201" y="113"/>
                                <a:pt x="2194" y="111"/>
                                <a:pt x="2183" y="111"/>
                              </a:cubicBezTo>
                              <a:cubicBezTo>
                                <a:pt x="2174" y="111"/>
                                <a:pt x="2164" y="114"/>
                                <a:pt x="2154" y="118"/>
                              </a:cubicBezTo>
                              <a:cubicBezTo>
                                <a:pt x="2144" y="123"/>
                                <a:pt x="2135" y="129"/>
                                <a:pt x="2125" y="137"/>
                              </a:cubicBezTo>
                              <a:cubicBezTo>
                                <a:pt x="2125" y="295"/>
                                <a:pt x="2125" y="295"/>
                                <a:pt x="2125" y="295"/>
                              </a:cubicBezTo>
                              <a:cubicBezTo>
                                <a:pt x="2089" y="295"/>
                                <a:pt x="2089" y="295"/>
                                <a:pt x="2089" y="295"/>
                              </a:cubicBezTo>
                              <a:cubicBezTo>
                                <a:pt x="2089" y="83"/>
                                <a:pt x="2089" y="83"/>
                                <a:pt x="2089" y="83"/>
                              </a:cubicBezTo>
                              <a:cubicBezTo>
                                <a:pt x="2125" y="83"/>
                                <a:pt x="2125" y="83"/>
                                <a:pt x="2125" y="83"/>
                              </a:cubicBezTo>
                              <a:cubicBezTo>
                                <a:pt x="2125" y="107"/>
                                <a:pt x="2125" y="107"/>
                                <a:pt x="2125" y="107"/>
                              </a:cubicBezTo>
                              <a:cubicBezTo>
                                <a:pt x="2136" y="97"/>
                                <a:pt x="2147" y="90"/>
                                <a:pt x="2158" y="85"/>
                              </a:cubicBezTo>
                              <a:cubicBezTo>
                                <a:pt x="2169" y="80"/>
                                <a:pt x="2181" y="77"/>
                                <a:pt x="2193" y="77"/>
                              </a:cubicBezTo>
                              <a:cubicBezTo>
                                <a:pt x="2208" y="77"/>
                                <a:pt x="2220" y="80"/>
                                <a:pt x="2230" y="86"/>
                              </a:cubicBezTo>
                              <a:cubicBezTo>
                                <a:pt x="2240" y="92"/>
                                <a:pt x="2247" y="101"/>
                                <a:pt x="2252" y="112"/>
                              </a:cubicBezTo>
                              <a:cubicBezTo>
                                <a:pt x="2267" y="99"/>
                                <a:pt x="2280" y="91"/>
                                <a:pt x="2292" y="85"/>
                              </a:cubicBezTo>
                              <a:cubicBezTo>
                                <a:pt x="2304" y="80"/>
                                <a:pt x="2316" y="77"/>
                                <a:pt x="2330" y="77"/>
                              </a:cubicBezTo>
                              <a:cubicBezTo>
                                <a:pt x="2353" y="77"/>
                                <a:pt x="2370" y="84"/>
                                <a:pt x="2381" y="98"/>
                              </a:cubicBezTo>
                              <a:cubicBezTo>
                                <a:pt x="2392" y="113"/>
                                <a:pt x="2398" y="132"/>
                                <a:pt x="2398" y="157"/>
                              </a:cubicBezTo>
                              <a:lnTo>
                                <a:pt x="2398" y="295"/>
                              </a:lnTo>
                              <a:close/>
                              <a:moveTo>
                                <a:pt x="2643" y="193"/>
                              </a:moveTo>
                              <a:cubicBezTo>
                                <a:pt x="2487" y="193"/>
                                <a:pt x="2487" y="193"/>
                                <a:pt x="2487" y="193"/>
                              </a:cubicBezTo>
                              <a:cubicBezTo>
                                <a:pt x="2487" y="206"/>
                                <a:pt x="2489" y="217"/>
                                <a:pt x="2493" y="227"/>
                              </a:cubicBezTo>
                              <a:cubicBezTo>
                                <a:pt x="2497" y="236"/>
                                <a:pt x="2503" y="244"/>
                                <a:pt x="2509" y="250"/>
                              </a:cubicBezTo>
                              <a:cubicBezTo>
                                <a:pt x="2516" y="256"/>
                                <a:pt x="2524" y="261"/>
                                <a:pt x="2533" y="264"/>
                              </a:cubicBezTo>
                              <a:cubicBezTo>
                                <a:pt x="2542" y="267"/>
                                <a:pt x="2552" y="269"/>
                                <a:pt x="2563" y="269"/>
                              </a:cubicBezTo>
                              <a:cubicBezTo>
                                <a:pt x="2577" y="269"/>
                                <a:pt x="2591" y="266"/>
                                <a:pt x="2606" y="260"/>
                              </a:cubicBezTo>
                              <a:cubicBezTo>
                                <a:pt x="2621" y="254"/>
                                <a:pt x="2631" y="249"/>
                                <a:pt x="2637" y="243"/>
                              </a:cubicBezTo>
                              <a:cubicBezTo>
                                <a:pt x="2639" y="243"/>
                                <a:pt x="2639" y="243"/>
                                <a:pt x="2639" y="243"/>
                              </a:cubicBezTo>
                              <a:cubicBezTo>
                                <a:pt x="2639" y="282"/>
                                <a:pt x="2639" y="282"/>
                                <a:pt x="2639" y="282"/>
                              </a:cubicBezTo>
                              <a:cubicBezTo>
                                <a:pt x="2627" y="287"/>
                                <a:pt x="2615" y="291"/>
                                <a:pt x="2602" y="294"/>
                              </a:cubicBezTo>
                              <a:cubicBezTo>
                                <a:pt x="2590" y="298"/>
                                <a:pt x="2577" y="300"/>
                                <a:pt x="2563" y="300"/>
                              </a:cubicBezTo>
                              <a:cubicBezTo>
                                <a:pt x="2528" y="300"/>
                                <a:pt x="2501" y="290"/>
                                <a:pt x="2481" y="271"/>
                              </a:cubicBezTo>
                              <a:cubicBezTo>
                                <a:pt x="2461" y="252"/>
                                <a:pt x="2451" y="225"/>
                                <a:pt x="2451" y="190"/>
                              </a:cubicBezTo>
                              <a:cubicBezTo>
                                <a:pt x="2451" y="156"/>
                                <a:pt x="2461" y="128"/>
                                <a:pt x="2480" y="108"/>
                              </a:cubicBezTo>
                              <a:cubicBezTo>
                                <a:pt x="2498" y="88"/>
                                <a:pt x="2523" y="77"/>
                                <a:pt x="2554" y="77"/>
                              </a:cubicBezTo>
                              <a:cubicBezTo>
                                <a:pt x="2583" y="77"/>
                                <a:pt x="2605" y="86"/>
                                <a:pt x="2620" y="102"/>
                              </a:cubicBezTo>
                              <a:cubicBezTo>
                                <a:pt x="2636" y="119"/>
                                <a:pt x="2643" y="143"/>
                                <a:pt x="2643" y="173"/>
                              </a:cubicBezTo>
                              <a:lnTo>
                                <a:pt x="2643" y="193"/>
                              </a:lnTo>
                              <a:close/>
                              <a:moveTo>
                                <a:pt x="2609" y="165"/>
                              </a:moveTo>
                              <a:cubicBezTo>
                                <a:pt x="2608" y="147"/>
                                <a:pt x="2604" y="132"/>
                                <a:pt x="2595" y="122"/>
                              </a:cubicBezTo>
                              <a:cubicBezTo>
                                <a:pt x="2585" y="112"/>
                                <a:pt x="2571" y="107"/>
                                <a:pt x="2552" y="107"/>
                              </a:cubicBezTo>
                              <a:cubicBezTo>
                                <a:pt x="2533" y="107"/>
                                <a:pt x="2518" y="112"/>
                                <a:pt x="2507" y="124"/>
                              </a:cubicBezTo>
                              <a:cubicBezTo>
                                <a:pt x="2495" y="135"/>
                                <a:pt x="2489" y="149"/>
                                <a:pt x="2487" y="165"/>
                              </a:cubicBezTo>
                              <a:lnTo>
                                <a:pt x="2609" y="165"/>
                              </a:lnTo>
                              <a:close/>
                              <a:moveTo>
                                <a:pt x="2874" y="295"/>
                              </a:moveTo>
                              <a:cubicBezTo>
                                <a:pt x="2838" y="295"/>
                                <a:pt x="2838" y="295"/>
                                <a:pt x="2838" y="295"/>
                              </a:cubicBezTo>
                              <a:cubicBezTo>
                                <a:pt x="2838" y="174"/>
                                <a:pt x="2838" y="174"/>
                                <a:pt x="2838" y="174"/>
                              </a:cubicBezTo>
                              <a:cubicBezTo>
                                <a:pt x="2838" y="165"/>
                                <a:pt x="2838" y="155"/>
                                <a:pt x="2837" y="147"/>
                              </a:cubicBezTo>
                              <a:cubicBezTo>
                                <a:pt x="2836" y="138"/>
                                <a:pt x="2833" y="132"/>
                                <a:pt x="2830" y="127"/>
                              </a:cubicBezTo>
                              <a:cubicBezTo>
                                <a:pt x="2827" y="122"/>
                                <a:pt x="2823" y="118"/>
                                <a:pt x="2817" y="115"/>
                              </a:cubicBezTo>
                              <a:cubicBezTo>
                                <a:pt x="2811" y="113"/>
                                <a:pt x="2803" y="111"/>
                                <a:pt x="2794" y="111"/>
                              </a:cubicBezTo>
                              <a:cubicBezTo>
                                <a:pt x="2784" y="111"/>
                                <a:pt x="2774" y="114"/>
                                <a:pt x="2763" y="118"/>
                              </a:cubicBezTo>
                              <a:cubicBezTo>
                                <a:pt x="2753" y="123"/>
                                <a:pt x="2742" y="129"/>
                                <a:pt x="2733" y="137"/>
                              </a:cubicBezTo>
                              <a:cubicBezTo>
                                <a:pt x="2733" y="295"/>
                                <a:pt x="2733" y="295"/>
                                <a:pt x="2733" y="295"/>
                              </a:cubicBezTo>
                              <a:cubicBezTo>
                                <a:pt x="2697" y="295"/>
                                <a:pt x="2697" y="295"/>
                                <a:pt x="2697" y="295"/>
                              </a:cubicBezTo>
                              <a:cubicBezTo>
                                <a:pt x="2697" y="83"/>
                                <a:pt x="2697" y="83"/>
                                <a:pt x="2697" y="83"/>
                              </a:cubicBezTo>
                              <a:cubicBezTo>
                                <a:pt x="2733" y="83"/>
                                <a:pt x="2733" y="83"/>
                                <a:pt x="2733" y="83"/>
                              </a:cubicBezTo>
                              <a:cubicBezTo>
                                <a:pt x="2733" y="107"/>
                                <a:pt x="2733" y="107"/>
                                <a:pt x="2733" y="107"/>
                              </a:cubicBezTo>
                              <a:cubicBezTo>
                                <a:pt x="2744" y="97"/>
                                <a:pt x="2755" y="90"/>
                                <a:pt x="2767" y="85"/>
                              </a:cubicBezTo>
                              <a:cubicBezTo>
                                <a:pt x="2779" y="80"/>
                                <a:pt x="2791" y="77"/>
                                <a:pt x="2804" y="77"/>
                              </a:cubicBezTo>
                              <a:cubicBezTo>
                                <a:pt x="2827" y="77"/>
                                <a:pt x="2844" y="84"/>
                                <a:pt x="2856" y="98"/>
                              </a:cubicBezTo>
                              <a:cubicBezTo>
                                <a:pt x="2868" y="112"/>
                                <a:pt x="2874" y="132"/>
                                <a:pt x="2874" y="157"/>
                              </a:cubicBezTo>
                              <a:lnTo>
                                <a:pt x="2874" y="295"/>
                              </a:lnTo>
                              <a:close/>
                              <a:moveTo>
                                <a:pt x="3052" y="293"/>
                              </a:moveTo>
                              <a:cubicBezTo>
                                <a:pt x="3046" y="295"/>
                                <a:pt x="3038" y="296"/>
                                <a:pt x="3030" y="297"/>
                              </a:cubicBezTo>
                              <a:cubicBezTo>
                                <a:pt x="3023" y="298"/>
                                <a:pt x="3015" y="299"/>
                                <a:pt x="3009" y="299"/>
                              </a:cubicBezTo>
                              <a:cubicBezTo>
                                <a:pt x="2988" y="299"/>
                                <a:pt x="2971" y="293"/>
                                <a:pt x="2960" y="281"/>
                              </a:cubicBezTo>
                              <a:cubicBezTo>
                                <a:pt x="2949" y="270"/>
                                <a:pt x="2943" y="251"/>
                                <a:pt x="2943" y="226"/>
                              </a:cubicBezTo>
                              <a:cubicBezTo>
                                <a:pt x="2943" y="113"/>
                                <a:pt x="2943" y="113"/>
                                <a:pt x="2943" y="113"/>
                              </a:cubicBezTo>
                              <a:cubicBezTo>
                                <a:pt x="2919" y="113"/>
                                <a:pt x="2919" y="113"/>
                                <a:pt x="2919" y="113"/>
                              </a:cubicBezTo>
                              <a:cubicBezTo>
                                <a:pt x="2919" y="83"/>
                                <a:pt x="2919" y="83"/>
                                <a:pt x="2919" y="83"/>
                              </a:cubicBezTo>
                              <a:cubicBezTo>
                                <a:pt x="2943" y="83"/>
                                <a:pt x="2943" y="83"/>
                                <a:pt x="2943" y="83"/>
                              </a:cubicBezTo>
                              <a:cubicBezTo>
                                <a:pt x="2943" y="22"/>
                                <a:pt x="2943" y="22"/>
                                <a:pt x="2943" y="22"/>
                              </a:cubicBezTo>
                              <a:cubicBezTo>
                                <a:pt x="2979" y="22"/>
                                <a:pt x="2979" y="22"/>
                                <a:pt x="2979" y="22"/>
                              </a:cubicBezTo>
                              <a:cubicBezTo>
                                <a:pt x="2979" y="83"/>
                                <a:pt x="2979" y="83"/>
                                <a:pt x="2979" y="83"/>
                              </a:cubicBezTo>
                              <a:cubicBezTo>
                                <a:pt x="3052" y="83"/>
                                <a:pt x="3052" y="83"/>
                                <a:pt x="3052" y="83"/>
                              </a:cubicBezTo>
                              <a:cubicBezTo>
                                <a:pt x="3052" y="113"/>
                                <a:pt x="3052" y="113"/>
                                <a:pt x="3052" y="113"/>
                              </a:cubicBezTo>
                              <a:cubicBezTo>
                                <a:pt x="2979" y="113"/>
                                <a:pt x="2979" y="113"/>
                                <a:pt x="2979" y="113"/>
                              </a:cubicBezTo>
                              <a:cubicBezTo>
                                <a:pt x="2979" y="209"/>
                                <a:pt x="2979" y="209"/>
                                <a:pt x="2979" y="209"/>
                              </a:cubicBezTo>
                              <a:cubicBezTo>
                                <a:pt x="2979" y="221"/>
                                <a:pt x="2979" y="229"/>
                                <a:pt x="2980" y="235"/>
                              </a:cubicBezTo>
                              <a:cubicBezTo>
                                <a:pt x="2980" y="242"/>
                                <a:pt x="2982" y="248"/>
                                <a:pt x="2985" y="253"/>
                              </a:cubicBezTo>
                              <a:cubicBezTo>
                                <a:pt x="2988" y="258"/>
                                <a:pt x="2991" y="262"/>
                                <a:pt x="2996" y="264"/>
                              </a:cubicBezTo>
                              <a:cubicBezTo>
                                <a:pt x="3001" y="266"/>
                                <a:pt x="3009" y="268"/>
                                <a:pt x="3019" y="268"/>
                              </a:cubicBezTo>
                              <a:cubicBezTo>
                                <a:pt x="3024" y="268"/>
                                <a:pt x="3030" y="267"/>
                                <a:pt x="3037" y="265"/>
                              </a:cubicBezTo>
                              <a:cubicBezTo>
                                <a:pt x="3043" y="263"/>
                                <a:pt x="3048" y="262"/>
                                <a:pt x="3050" y="261"/>
                              </a:cubicBezTo>
                              <a:cubicBezTo>
                                <a:pt x="3052" y="261"/>
                                <a:pt x="3052" y="261"/>
                                <a:pt x="3052" y="261"/>
                              </a:cubicBezTo>
                              <a:lnTo>
                                <a:pt x="3052" y="293"/>
                              </a:lnTo>
                              <a:close/>
                              <a:moveTo>
                                <a:pt x="3246" y="234"/>
                              </a:moveTo>
                              <a:cubicBezTo>
                                <a:pt x="3246" y="253"/>
                                <a:pt x="3238" y="269"/>
                                <a:pt x="3222" y="281"/>
                              </a:cubicBezTo>
                              <a:cubicBezTo>
                                <a:pt x="3206" y="294"/>
                                <a:pt x="3185" y="300"/>
                                <a:pt x="3157" y="300"/>
                              </a:cubicBezTo>
                              <a:cubicBezTo>
                                <a:pt x="3141" y="300"/>
                                <a:pt x="3127" y="298"/>
                                <a:pt x="3114" y="294"/>
                              </a:cubicBezTo>
                              <a:cubicBezTo>
                                <a:pt x="3101" y="290"/>
                                <a:pt x="3090" y="286"/>
                                <a:pt x="3081" y="282"/>
                              </a:cubicBezTo>
                              <a:cubicBezTo>
                                <a:pt x="3081" y="242"/>
                                <a:pt x="3081" y="242"/>
                                <a:pt x="3081" y="242"/>
                              </a:cubicBezTo>
                              <a:cubicBezTo>
                                <a:pt x="3083" y="242"/>
                                <a:pt x="3083" y="242"/>
                                <a:pt x="3083" y="242"/>
                              </a:cubicBezTo>
                              <a:cubicBezTo>
                                <a:pt x="3094" y="250"/>
                                <a:pt x="3107" y="257"/>
                                <a:pt x="3120" y="262"/>
                              </a:cubicBezTo>
                              <a:cubicBezTo>
                                <a:pt x="3134" y="267"/>
                                <a:pt x="3147" y="270"/>
                                <a:pt x="3160" y="270"/>
                              </a:cubicBezTo>
                              <a:cubicBezTo>
                                <a:pt x="3176" y="270"/>
                                <a:pt x="3188" y="267"/>
                                <a:pt x="3197" y="262"/>
                              </a:cubicBezTo>
                              <a:cubicBezTo>
                                <a:pt x="3206" y="257"/>
                                <a:pt x="3210" y="249"/>
                                <a:pt x="3210" y="238"/>
                              </a:cubicBezTo>
                              <a:cubicBezTo>
                                <a:pt x="3210" y="230"/>
                                <a:pt x="3208" y="224"/>
                                <a:pt x="3203" y="219"/>
                              </a:cubicBezTo>
                              <a:cubicBezTo>
                                <a:pt x="3198" y="215"/>
                                <a:pt x="3189" y="211"/>
                                <a:pt x="3175" y="208"/>
                              </a:cubicBezTo>
                              <a:cubicBezTo>
                                <a:pt x="3170" y="207"/>
                                <a:pt x="3163" y="206"/>
                                <a:pt x="3155" y="204"/>
                              </a:cubicBezTo>
                              <a:cubicBezTo>
                                <a:pt x="3147" y="203"/>
                                <a:pt x="3140" y="201"/>
                                <a:pt x="3133" y="199"/>
                              </a:cubicBezTo>
                              <a:cubicBezTo>
                                <a:pt x="3115" y="195"/>
                                <a:pt x="3101" y="187"/>
                                <a:pt x="3094" y="178"/>
                              </a:cubicBezTo>
                              <a:cubicBezTo>
                                <a:pt x="3086" y="168"/>
                                <a:pt x="3082" y="157"/>
                                <a:pt x="3082" y="143"/>
                              </a:cubicBezTo>
                              <a:cubicBezTo>
                                <a:pt x="3082" y="134"/>
                                <a:pt x="3084" y="126"/>
                                <a:pt x="3087" y="118"/>
                              </a:cubicBezTo>
                              <a:cubicBezTo>
                                <a:pt x="3091" y="110"/>
                                <a:pt x="3096" y="103"/>
                                <a:pt x="3104" y="97"/>
                              </a:cubicBezTo>
                              <a:cubicBezTo>
                                <a:pt x="3111" y="92"/>
                                <a:pt x="3120" y="87"/>
                                <a:pt x="3131" y="83"/>
                              </a:cubicBezTo>
                              <a:cubicBezTo>
                                <a:pt x="3142" y="80"/>
                                <a:pt x="3154" y="78"/>
                                <a:pt x="3167" y="78"/>
                              </a:cubicBezTo>
                              <a:cubicBezTo>
                                <a:pt x="3180" y="78"/>
                                <a:pt x="3193" y="80"/>
                                <a:pt x="3206" y="83"/>
                              </a:cubicBezTo>
                              <a:cubicBezTo>
                                <a:pt x="3219" y="86"/>
                                <a:pt x="3229" y="90"/>
                                <a:pt x="3238" y="94"/>
                              </a:cubicBezTo>
                              <a:cubicBezTo>
                                <a:pt x="3238" y="132"/>
                                <a:pt x="3238" y="132"/>
                                <a:pt x="3238" y="132"/>
                              </a:cubicBezTo>
                              <a:cubicBezTo>
                                <a:pt x="3236" y="132"/>
                                <a:pt x="3236" y="132"/>
                                <a:pt x="3236" y="132"/>
                              </a:cubicBezTo>
                              <a:cubicBezTo>
                                <a:pt x="3227" y="125"/>
                                <a:pt x="3216" y="120"/>
                                <a:pt x="3203" y="115"/>
                              </a:cubicBezTo>
                              <a:cubicBezTo>
                                <a:pt x="3190" y="110"/>
                                <a:pt x="3177" y="108"/>
                                <a:pt x="3165" y="108"/>
                              </a:cubicBezTo>
                              <a:cubicBezTo>
                                <a:pt x="3152" y="108"/>
                                <a:pt x="3141" y="111"/>
                                <a:pt x="3132" y="116"/>
                              </a:cubicBezTo>
                              <a:cubicBezTo>
                                <a:pt x="3123" y="121"/>
                                <a:pt x="3118" y="128"/>
                                <a:pt x="3118" y="138"/>
                              </a:cubicBezTo>
                              <a:cubicBezTo>
                                <a:pt x="3118" y="147"/>
                                <a:pt x="3121" y="153"/>
                                <a:pt x="3126" y="158"/>
                              </a:cubicBezTo>
                              <a:cubicBezTo>
                                <a:pt x="3132" y="162"/>
                                <a:pt x="3140" y="166"/>
                                <a:pt x="3152" y="168"/>
                              </a:cubicBezTo>
                              <a:cubicBezTo>
                                <a:pt x="3159" y="170"/>
                                <a:pt x="3166" y="171"/>
                                <a:pt x="3174" y="173"/>
                              </a:cubicBezTo>
                              <a:cubicBezTo>
                                <a:pt x="3182" y="174"/>
                                <a:pt x="3189" y="176"/>
                                <a:pt x="3195" y="177"/>
                              </a:cubicBezTo>
                              <a:cubicBezTo>
                                <a:pt x="3211" y="181"/>
                                <a:pt x="3224" y="187"/>
                                <a:pt x="3233" y="197"/>
                              </a:cubicBezTo>
                              <a:cubicBezTo>
                                <a:pt x="3242" y="206"/>
                                <a:pt x="3246" y="218"/>
                                <a:pt x="3246" y="234"/>
                              </a:cubicBezTo>
                              <a:close/>
                              <a:moveTo>
                                <a:pt x="3483" y="186"/>
                              </a:moveTo>
                              <a:cubicBezTo>
                                <a:pt x="3483" y="204"/>
                                <a:pt x="3481" y="219"/>
                                <a:pt x="3476" y="233"/>
                              </a:cubicBezTo>
                              <a:cubicBezTo>
                                <a:pt x="3471" y="248"/>
                                <a:pt x="3464" y="260"/>
                                <a:pt x="3455" y="269"/>
                              </a:cubicBezTo>
                              <a:cubicBezTo>
                                <a:pt x="3447" y="279"/>
                                <a:pt x="3437" y="286"/>
                                <a:pt x="3426" y="291"/>
                              </a:cubicBezTo>
                              <a:cubicBezTo>
                                <a:pt x="3414" y="296"/>
                                <a:pt x="3402" y="299"/>
                                <a:pt x="3390" y="299"/>
                              </a:cubicBezTo>
                              <a:cubicBezTo>
                                <a:pt x="3379" y="299"/>
                                <a:pt x="3369" y="298"/>
                                <a:pt x="3360" y="295"/>
                              </a:cubicBezTo>
                              <a:cubicBezTo>
                                <a:pt x="3351" y="293"/>
                                <a:pt x="3342" y="289"/>
                                <a:pt x="3333" y="284"/>
                              </a:cubicBezTo>
                              <a:cubicBezTo>
                                <a:pt x="3333" y="373"/>
                                <a:pt x="3333" y="373"/>
                                <a:pt x="3333" y="373"/>
                              </a:cubicBezTo>
                              <a:cubicBezTo>
                                <a:pt x="3297" y="373"/>
                                <a:pt x="3297" y="373"/>
                                <a:pt x="3297" y="373"/>
                              </a:cubicBezTo>
                              <a:cubicBezTo>
                                <a:pt x="3297" y="83"/>
                                <a:pt x="3297" y="83"/>
                                <a:pt x="3297" y="83"/>
                              </a:cubicBezTo>
                              <a:cubicBezTo>
                                <a:pt x="3333" y="83"/>
                                <a:pt x="3333" y="83"/>
                                <a:pt x="3333" y="83"/>
                              </a:cubicBezTo>
                              <a:cubicBezTo>
                                <a:pt x="3333" y="105"/>
                                <a:pt x="3333" y="105"/>
                                <a:pt x="3333" y="105"/>
                              </a:cubicBezTo>
                              <a:cubicBezTo>
                                <a:pt x="3342" y="97"/>
                                <a:pt x="3353" y="91"/>
                                <a:pt x="3365" y="85"/>
                              </a:cubicBezTo>
                              <a:cubicBezTo>
                                <a:pt x="3376" y="80"/>
                                <a:pt x="3389" y="77"/>
                                <a:pt x="3402" y="77"/>
                              </a:cubicBezTo>
                              <a:cubicBezTo>
                                <a:pt x="3428" y="77"/>
                                <a:pt x="3448" y="87"/>
                                <a:pt x="3462" y="106"/>
                              </a:cubicBezTo>
                              <a:cubicBezTo>
                                <a:pt x="3476" y="125"/>
                                <a:pt x="3483" y="152"/>
                                <a:pt x="3483" y="186"/>
                              </a:cubicBezTo>
                              <a:close/>
                              <a:moveTo>
                                <a:pt x="3447" y="187"/>
                              </a:moveTo>
                              <a:cubicBezTo>
                                <a:pt x="3447" y="162"/>
                                <a:pt x="3442" y="143"/>
                                <a:pt x="3433" y="130"/>
                              </a:cubicBezTo>
                              <a:cubicBezTo>
                                <a:pt x="3425" y="118"/>
                                <a:pt x="3411" y="111"/>
                                <a:pt x="3393" y="111"/>
                              </a:cubicBezTo>
                              <a:cubicBezTo>
                                <a:pt x="3383" y="111"/>
                                <a:pt x="3373" y="113"/>
                                <a:pt x="3362" y="118"/>
                              </a:cubicBezTo>
                              <a:cubicBezTo>
                                <a:pt x="3352" y="122"/>
                                <a:pt x="3342" y="128"/>
                                <a:pt x="3333" y="135"/>
                              </a:cubicBezTo>
                              <a:cubicBezTo>
                                <a:pt x="3333" y="255"/>
                                <a:pt x="3333" y="255"/>
                                <a:pt x="3333" y="255"/>
                              </a:cubicBezTo>
                              <a:cubicBezTo>
                                <a:pt x="3343" y="260"/>
                                <a:pt x="3352" y="263"/>
                                <a:pt x="3359" y="264"/>
                              </a:cubicBezTo>
                              <a:cubicBezTo>
                                <a:pt x="3366" y="266"/>
                                <a:pt x="3374" y="267"/>
                                <a:pt x="3383" y="267"/>
                              </a:cubicBezTo>
                              <a:cubicBezTo>
                                <a:pt x="3403" y="267"/>
                                <a:pt x="3419" y="260"/>
                                <a:pt x="3430" y="247"/>
                              </a:cubicBezTo>
                              <a:cubicBezTo>
                                <a:pt x="3441" y="233"/>
                                <a:pt x="3447" y="214"/>
                                <a:pt x="3447" y="187"/>
                              </a:cubicBezTo>
                              <a:close/>
                              <a:moveTo>
                                <a:pt x="3703" y="295"/>
                              </a:moveTo>
                              <a:cubicBezTo>
                                <a:pt x="3668" y="295"/>
                                <a:pt x="3668" y="295"/>
                                <a:pt x="3668" y="295"/>
                              </a:cubicBezTo>
                              <a:cubicBezTo>
                                <a:pt x="3668" y="272"/>
                                <a:pt x="3668" y="272"/>
                                <a:pt x="3668" y="272"/>
                              </a:cubicBezTo>
                              <a:cubicBezTo>
                                <a:pt x="3664" y="274"/>
                                <a:pt x="3660" y="277"/>
                                <a:pt x="3655" y="281"/>
                              </a:cubicBezTo>
                              <a:cubicBezTo>
                                <a:pt x="3649" y="285"/>
                                <a:pt x="3644" y="288"/>
                                <a:pt x="3639" y="290"/>
                              </a:cubicBezTo>
                              <a:cubicBezTo>
                                <a:pt x="3633" y="293"/>
                                <a:pt x="3626" y="296"/>
                                <a:pt x="3619" y="298"/>
                              </a:cubicBezTo>
                              <a:cubicBezTo>
                                <a:pt x="3611" y="300"/>
                                <a:pt x="3602" y="300"/>
                                <a:pt x="3592" y="300"/>
                              </a:cubicBezTo>
                              <a:cubicBezTo>
                                <a:pt x="3573" y="300"/>
                                <a:pt x="3556" y="294"/>
                                <a:pt x="3543" y="282"/>
                              </a:cubicBezTo>
                              <a:cubicBezTo>
                                <a:pt x="3530" y="269"/>
                                <a:pt x="3523" y="253"/>
                                <a:pt x="3523" y="233"/>
                              </a:cubicBezTo>
                              <a:cubicBezTo>
                                <a:pt x="3523" y="217"/>
                                <a:pt x="3527" y="204"/>
                                <a:pt x="3534" y="194"/>
                              </a:cubicBezTo>
                              <a:cubicBezTo>
                                <a:pt x="3541" y="185"/>
                                <a:pt x="3550" y="177"/>
                                <a:pt x="3563" y="171"/>
                              </a:cubicBezTo>
                              <a:cubicBezTo>
                                <a:pt x="3576" y="165"/>
                                <a:pt x="3591" y="162"/>
                                <a:pt x="3609" y="159"/>
                              </a:cubicBezTo>
                              <a:cubicBezTo>
                                <a:pt x="3628" y="157"/>
                                <a:pt x="3647" y="156"/>
                                <a:pt x="3668" y="155"/>
                              </a:cubicBezTo>
                              <a:cubicBezTo>
                                <a:pt x="3668" y="149"/>
                                <a:pt x="3668" y="149"/>
                                <a:pt x="3668" y="149"/>
                              </a:cubicBezTo>
                              <a:cubicBezTo>
                                <a:pt x="3668" y="141"/>
                                <a:pt x="3666" y="135"/>
                                <a:pt x="3663" y="129"/>
                              </a:cubicBezTo>
                              <a:cubicBezTo>
                                <a:pt x="3660" y="124"/>
                                <a:pt x="3656" y="120"/>
                                <a:pt x="3651" y="117"/>
                              </a:cubicBezTo>
                              <a:cubicBezTo>
                                <a:pt x="3646" y="114"/>
                                <a:pt x="3640" y="112"/>
                                <a:pt x="3633" y="111"/>
                              </a:cubicBezTo>
                              <a:cubicBezTo>
                                <a:pt x="3626" y="110"/>
                                <a:pt x="3618" y="110"/>
                                <a:pt x="3611" y="110"/>
                              </a:cubicBezTo>
                              <a:cubicBezTo>
                                <a:pt x="3601" y="110"/>
                                <a:pt x="3591" y="111"/>
                                <a:pt x="3580" y="113"/>
                              </a:cubicBezTo>
                              <a:cubicBezTo>
                                <a:pt x="3568" y="116"/>
                                <a:pt x="3556" y="119"/>
                                <a:pt x="3544" y="124"/>
                              </a:cubicBezTo>
                              <a:cubicBezTo>
                                <a:pt x="3542" y="124"/>
                                <a:pt x="3542" y="124"/>
                                <a:pt x="3542" y="124"/>
                              </a:cubicBezTo>
                              <a:cubicBezTo>
                                <a:pt x="3542" y="88"/>
                                <a:pt x="3542" y="88"/>
                                <a:pt x="3542" y="88"/>
                              </a:cubicBezTo>
                              <a:cubicBezTo>
                                <a:pt x="3549" y="86"/>
                                <a:pt x="3559" y="84"/>
                                <a:pt x="3572" y="82"/>
                              </a:cubicBezTo>
                              <a:cubicBezTo>
                                <a:pt x="3585" y="79"/>
                                <a:pt x="3598" y="78"/>
                                <a:pt x="3611" y="78"/>
                              </a:cubicBezTo>
                              <a:cubicBezTo>
                                <a:pt x="3626" y="78"/>
                                <a:pt x="3639" y="79"/>
                                <a:pt x="3650" y="82"/>
                              </a:cubicBezTo>
                              <a:cubicBezTo>
                                <a:pt x="3661" y="84"/>
                                <a:pt x="3670" y="88"/>
                                <a:pt x="3679" y="94"/>
                              </a:cubicBezTo>
                              <a:cubicBezTo>
                                <a:pt x="3687" y="100"/>
                                <a:pt x="3693" y="108"/>
                                <a:pt x="3697" y="117"/>
                              </a:cubicBezTo>
                              <a:cubicBezTo>
                                <a:pt x="3701" y="126"/>
                                <a:pt x="3703" y="138"/>
                                <a:pt x="3703" y="151"/>
                              </a:cubicBezTo>
                              <a:lnTo>
                                <a:pt x="3703" y="295"/>
                              </a:lnTo>
                              <a:close/>
                              <a:moveTo>
                                <a:pt x="3668" y="243"/>
                              </a:moveTo>
                              <a:cubicBezTo>
                                <a:pt x="3668" y="184"/>
                                <a:pt x="3668" y="184"/>
                                <a:pt x="3668" y="184"/>
                              </a:cubicBezTo>
                              <a:cubicBezTo>
                                <a:pt x="3657" y="184"/>
                                <a:pt x="3644" y="185"/>
                                <a:pt x="3629" y="187"/>
                              </a:cubicBezTo>
                              <a:cubicBezTo>
                                <a:pt x="3615" y="188"/>
                                <a:pt x="3603" y="190"/>
                                <a:pt x="3594" y="192"/>
                              </a:cubicBezTo>
                              <a:cubicBezTo>
                                <a:pt x="3584" y="195"/>
                                <a:pt x="3576" y="199"/>
                                <a:pt x="3570" y="206"/>
                              </a:cubicBezTo>
                              <a:cubicBezTo>
                                <a:pt x="3563" y="212"/>
                                <a:pt x="3560" y="220"/>
                                <a:pt x="3560" y="231"/>
                              </a:cubicBezTo>
                              <a:cubicBezTo>
                                <a:pt x="3560" y="243"/>
                                <a:pt x="3564" y="252"/>
                                <a:pt x="3571" y="258"/>
                              </a:cubicBezTo>
                              <a:cubicBezTo>
                                <a:pt x="3578" y="264"/>
                                <a:pt x="3590" y="267"/>
                                <a:pt x="3605" y="267"/>
                              </a:cubicBezTo>
                              <a:cubicBezTo>
                                <a:pt x="3617" y="267"/>
                                <a:pt x="3628" y="265"/>
                                <a:pt x="3639" y="260"/>
                              </a:cubicBezTo>
                              <a:cubicBezTo>
                                <a:pt x="3649" y="255"/>
                                <a:pt x="3659" y="249"/>
                                <a:pt x="3668" y="243"/>
                              </a:cubicBezTo>
                              <a:close/>
                              <a:moveTo>
                                <a:pt x="3903" y="122"/>
                              </a:moveTo>
                              <a:cubicBezTo>
                                <a:pt x="3902" y="122"/>
                                <a:pt x="3902" y="122"/>
                                <a:pt x="3902" y="122"/>
                              </a:cubicBezTo>
                              <a:cubicBezTo>
                                <a:pt x="3896" y="121"/>
                                <a:pt x="3891" y="120"/>
                                <a:pt x="3886" y="119"/>
                              </a:cubicBezTo>
                              <a:cubicBezTo>
                                <a:pt x="3881" y="119"/>
                                <a:pt x="3875" y="118"/>
                                <a:pt x="3868" y="118"/>
                              </a:cubicBezTo>
                              <a:cubicBezTo>
                                <a:pt x="3857" y="118"/>
                                <a:pt x="3847" y="121"/>
                                <a:pt x="3837" y="126"/>
                              </a:cubicBezTo>
                              <a:cubicBezTo>
                                <a:pt x="3826" y="131"/>
                                <a:pt x="3817" y="137"/>
                                <a:pt x="3807" y="145"/>
                              </a:cubicBezTo>
                              <a:cubicBezTo>
                                <a:pt x="3807" y="295"/>
                                <a:pt x="3807" y="295"/>
                                <a:pt x="3807" y="295"/>
                              </a:cubicBezTo>
                              <a:cubicBezTo>
                                <a:pt x="3772" y="295"/>
                                <a:pt x="3772" y="295"/>
                                <a:pt x="3772" y="295"/>
                              </a:cubicBezTo>
                              <a:cubicBezTo>
                                <a:pt x="3772" y="83"/>
                                <a:pt x="3772" y="83"/>
                                <a:pt x="3772" y="83"/>
                              </a:cubicBezTo>
                              <a:cubicBezTo>
                                <a:pt x="3807" y="83"/>
                                <a:pt x="3807" y="83"/>
                                <a:pt x="3807" y="83"/>
                              </a:cubicBezTo>
                              <a:cubicBezTo>
                                <a:pt x="3807" y="114"/>
                                <a:pt x="3807" y="114"/>
                                <a:pt x="3807" y="114"/>
                              </a:cubicBezTo>
                              <a:cubicBezTo>
                                <a:pt x="3821" y="103"/>
                                <a:pt x="3834" y="95"/>
                                <a:pt x="3844" y="90"/>
                              </a:cubicBezTo>
                              <a:cubicBezTo>
                                <a:pt x="3855" y="86"/>
                                <a:pt x="3866" y="83"/>
                                <a:pt x="3877" y="83"/>
                              </a:cubicBezTo>
                              <a:cubicBezTo>
                                <a:pt x="3884" y="83"/>
                                <a:pt x="3888" y="83"/>
                                <a:pt x="3891" y="84"/>
                              </a:cubicBezTo>
                              <a:cubicBezTo>
                                <a:pt x="3894" y="84"/>
                                <a:pt x="3898" y="85"/>
                                <a:pt x="3903" y="85"/>
                              </a:cubicBezTo>
                              <a:lnTo>
                                <a:pt x="3903" y="122"/>
                              </a:lnTo>
                              <a:close/>
                              <a:moveTo>
                                <a:pt x="4129" y="295"/>
                              </a:moveTo>
                              <a:cubicBezTo>
                                <a:pt x="4082" y="295"/>
                                <a:pt x="4082" y="295"/>
                                <a:pt x="4082" y="295"/>
                              </a:cubicBezTo>
                              <a:cubicBezTo>
                                <a:pt x="3997" y="202"/>
                                <a:pt x="3997" y="202"/>
                                <a:pt x="3997" y="202"/>
                              </a:cubicBezTo>
                              <a:cubicBezTo>
                                <a:pt x="3974" y="224"/>
                                <a:pt x="3974" y="224"/>
                                <a:pt x="3974" y="224"/>
                              </a:cubicBezTo>
                              <a:cubicBezTo>
                                <a:pt x="3974" y="295"/>
                                <a:pt x="3974" y="295"/>
                                <a:pt x="3974" y="295"/>
                              </a:cubicBezTo>
                              <a:cubicBezTo>
                                <a:pt x="3938" y="295"/>
                                <a:pt x="3938" y="295"/>
                                <a:pt x="3938" y="295"/>
                              </a:cubicBezTo>
                              <a:cubicBezTo>
                                <a:pt x="3938" y="0"/>
                                <a:pt x="3938" y="0"/>
                                <a:pt x="3938" y="0"/>
                              </a:cubicBezTo>
                              <a:cubicBezTo>
                                <a:pt x="3974" y="0"/>
                                <a:pt x="3974" y="0"/>
                                <a:pt x="3974" y="0"/>
                              </a:cubicBezTo>
                              <a:cubicBezTo>
                                <a:pt x="3974" y="189"/>
                                <a:pt x="3974" y="189"/>
                                <a:pt x="3974" y="189"/>
                              </a:cubicBezTo>
                              <a:cubicBezTo>
                                <a:pt x="4077" y="83"/>
                                <a:pt x="4077" y="83"/>
                                <a:pt x="4077" y="83"/>
                              </a:cubicBezTo>
                              <a:cubicBezTo>
                                <a:pt x="4122" y="83"/>
                                <a:pt x="4122" y="83"/>
                                <a:pt x="4122" y="83"/>
                              </a:cubicBezTo>
                              <a:cubicBezTo>
                                <a:pt x="4023" y="181"/>
                                <a:pt x="4023" y="181"/>
                                <a:pt x="4023" y="181"/>
                              </a:cubicBezTo>
                              <a:lnTo>
                                <a:pt x="4129" y="295"/>
                              </a:lnTo>
                              <a:close/>
                              <a:moveTo>
                                <a:pt x="4340" y="193"/>
                              </a:moveTo>
                              <a:cubicBezTo>
                                <a:pt x="4184" y="193"/>
                                <a:pt x="4184" y="193"/>
                                <a:pt x="4184" y="193"/>
                              </a:cubicBezTo>
                              <a:cubicBezTo>
                                <a:pt x="4184" y="206"/>
                                <a:pt x="4186" y="217"/>
                                <a:pt x="4190" y="227"/>
                              </a:cubicBezTo>
                              <a:cubicBezTo>
                                <a:pt x="4194" y="236"/>
                                <a:pt x="4199" y="244"/>
                                <a:pt x="4206" y="250"/>
                              </a:cubicBezTo>
                              <a:cubicBezTo>
                                <a:pt x="4213" y="256"/>
                                <a:pt x="4220" y="261"/>
                                <a:pt x="4229" y="264"/>
                              </a:cubicBezTo>
                              <a:cubicBezTo>
                                <a:pt x="4238" y="267"/>
                                <a:pt x="4248" y="269"/>
                                <a:pt x="4259" y="269"/>
                              </a:cubicBezTo>
                              <a:cubicBezTo>
                                <a:pt x="4274" y="269"/>
                                <a:pt x="4288" y="266"/>
                                <a:pt x="4303" y="260"/>
                              </a:cubicBezTo>
                              <a:cubicBezTo>
                                <a:pt x="4317" y="254"/>
                                <a:pt x="4328" y="249"/>
                                <a:pt x="4334" y="243"/>
                              </a:cubicBezTo>
                              <a:cubicBezTo>
                                <a:pt x="4336" y="243"/>
                                <a:pt x="4336" y="243"/>
                                <a:pt x="4336" y="243"/>
                              </a:cubicBezTo>
                              <a:cubicBezTo>
                                <a:pt x="4336" y="282"/>
                                <a:pt x="4336" y="282"/>
                                <a:pt x="4336" y="282"/>
                              </a:cubicBezTo>
                              <a:cubicBezTo>
                                <a:pt x="4324" y="287"/>
                                <a:pt x="4311" y="291"/>
                                <a:pt x="4299" y="294"/>
                              </a:cubicBezTo>
                              <a:cubicBezTo>
                                <a:pt x="4286" y="298"/>
                                <a:pt x="4273" y="300"/>
                                <a:pt x="4260" y="300"/>
                              </a:cubicBezTo>
                              <a:cubicBezTo>
                                <a:pt x="4224" y="300"/>
                                <a:pt x="4197" y="290"/>
                                <a:pt x="4177" y="271"/>
                              </a:cubicBezTo>
                              <a:cubicBezTo>
                                <a:pt x="4158" y="252"/>
                                <a:pt x="4148" y="225"/>
                                <a:pt x="4148" y="190"/>
                              </a:cubicBezTo>
                              <a:cubicBezTo>
                                <a:pt x="4148" y="156"/>
                                <a:pt x="4157" y="128"/>
                                <a:pt x="4176" y="108"/>
                              </a:cubicBezTo>
                              <a:cubicBezTo>
                                <a:pt x="4195" y="88"/>
                                <a:pt x="4220" y="77"/>
                                <a:pt x="4251" y="77"/>
                              </a:cubicBezTo>
                              <a:cubicBezTo>
                                <a:pt x="4279" y="77"/>
                                <a:pt x="4301" y="86"/>
                                <a:pt x="4317" y="102"/>
                              </a:cubicBezTo>
                              <a:cubicBezTo>
                                <a:pt x="4332" y="119"/>
                                <a:pt x="4340" y="143"/>
                                <a:pt x="4340" y="173"/>
                              </a:cubicBezTo>
                              <a:lnTo>
                                <a:pt x="4340" y="193"/>
                              </a:lnTo>
                              <a:close/>
                              <a:moveTo>
                                <a:pt x="4305" y="165"/>
                              </a:moveTo>
                              <a:cubicBezTo>
                                <a:pt x="4305" y="147"/>
                                <a:pt x="4300" y="132"/>
                                <a:pt x="4291" y="122"/>
                              </a:cubicBezTo>
                              <a:cubicBezTo>
                                <a:pt x="4282" y="112"/>
                                <a:pt x="4268" y="107"/>
                                <a:pt x="4249" y="107"/>
                              </a:cubicBezTo>
                              <a:cubicBezTo>
                                <a:pt x="4230" y="107"/>
                                <a:pt x="4215" y="112"/>
                                <a:pt x="4203" y="124"/>
                              </a:cubicBezTo>
                              <a:cubicBezTo>
                                <a:pt x="4192" y="135"/>
                                <a:pt x="4186" y="149"/>
                                <a:pt x="4184" y="165"/>
                              </a:cubicBezTo>
                              <a:lnTo>
                                <a:pt x="4305" y="165"/>
                              </a:lnTo>
                              <a:close/>
                              <a:moveTo>
                                <a:pt x="4503" y="293"/>
                              </a:moveTo>
                              <a:cubicBezTo>
                                <a:pt x="4497" y="295"/>
                                <a:pt x="4490" y="296"/>
                                <a:pt x="4482" y="297"/>
                              </a:cubicBezTo>
                              <a:cubicBezTo>
                                <a:pt x="4474" y="298"/>
                                <a:pt x="4467" y="299"/>
                                <a:pt x="4461" y="299"/>
                              </a:cubicBezTo>
                              <a:cubicBezTo>
                                <a:pt x="4439" y="299"/>
                                <a:pt x="4423" y="293"/>
                                <a:pt x="4411" y="281"/>
                              </a:cubicBezTo>
                              <a:cubicBezTo>
                                <a:pt x="4400" y="270"/>
                                <a:pt x="4394" y="251"/>
                                <a:pt x="4394" y="226"/>
                              </a:cubicBezTo>
                              <a:cubicBezTo>
                                <a:pt x="4394" y="113"/>
                                <a:pt x="4394" y="113"/>
                                <a:pt x="4394" y="113"/>
                              </a:cubicBezTo>
                              <a:cubicBezTo>
                                <a:pt x="4370" y="113"/>
                                <a:pt x="4370" y="113"/>
                                <a:pt x="4370" y="113"/>
                              </a:cubicBezTo>
                              <a:cubicBezTo>
                                <a:pt x="4370" y="83"/>
                                <a:pt x="4370" y="83"/>
                                <a:pt x="4370" y="83"/>
                              </a:cubicBezTo>
                              <a:cubicBezTo>
                                <a:pt x="4394" y="83"/>
                                <a:pt x="4394" y="83"/>
                                <a:pt x="4394" y="83"/>
                              </a:cubicBezTo>
                              <a:cubicBezTo>
                                <a:pt x="4394" y="22"/>
                                <a:pt x="4394" y="22"/>
                                <a:pt x="4394" y="22"/>
                              </a:cubicBezTo>
                              <a:cubicBezTo>
                                <a:pt x="4430" y="22"/>
                                <a:pt x="4430" y="22"/>
                                <a:pt x="4430" y="22"/>
                              </a:cubicBezTo>
                              <a:cubicBezTo>
                                <a:pt x="4430" y="83"/>
                                <a:pt x="4430" y="83"/>
                                <a:pt x="4430" y="83"/>
                              </a:cubicBezTo>
                              <a:cubicBezTo>
                                <a:pt x="4503" y="83"/>
                                <a:pt x="4503" y="83"/>
                                <a:pt x="4503" y="83"/>
                              </a:cubicBezTo>
                              <a:cubicBezTo>
                                <a:pt x="4503" y="113"/>
                                <a:pt x="4503" y="113"/>
                                <a:pt x="4503" y="113"/>
                              </a:cubicBezTo>
                              <a:cubicBezTo>
                                <a:pt x="4430" y="113"/>
                                <a:pt x="4430" y="113"/>
                                <a:pt x="4430" y="113"/>
                              </a:cubicBezTo>
                              <a:cubicBezTo>
                                <a:pt x="4430" y="209"/>
                                <a:pt x="4430" y="209"/>
                                <a:pt x="4430" y="209"/>
                              </a:cubicBezTo>
                              <a:cubicBezTo>
                                <a:pt x="4430" y="221"/>
                                <a:pt x="4430" y="229"/>
                                <a:pt x="4431" y="235"/>
                              </a:cubicBezTo>
                              <a:cubicBezTo>
                                <a:pt x="4431" y="242"/>
                                <a:pt x="4433" y="248"/>
                                <a:pt x="4436" y="253"/>
                              </a:cubicBezTo>
                              <a:cubicBezTo>
                                <a:pt x="4439" y="258"/>
                                <a:pt x="4443" y="262"/>
                                <a:pt x="4448" y="264"/>
                              </a:cubicBezTo>
                              <a:cubicBezTo>
                                <a:pt x="4452" y="266"/>
                                <a:pt x="4460" y="268"/>
                                <a:pt x="4470" y="268"/>
                              </a:cubicBezTo>
                              <a:cubicBezTo>
                                <a:pt x="4476" y="268"/>
                                <a:pt x="4482" y="267"/>
                                <a:pt x="4488" y="265"/>
                              </a:cubicBezTo>
                              <a:cubicBezTo>
                                <a:pt x="4494" y="263"/>
                                <a:pt x="4499" y="262"/>
                                <a:pt x="4502" y="261"/>
                              </a:cubicBezTo>
                              <a:cubicBezTo>
                                <a:pt x="4503" y="261"/>
                                <a:pt x="4503" y="261"/>
                                <a:pt x="4503" y="261"/>
                              </a:cubicBezTo>
                              <a:lnTo>
                                <a:pt x="4503" y="293"/>
                              </a:lnTo>
                              <a:close/>
                              <a:moveTo>
                                <a:pt x="4919" y="295"/>
                              </a:moveTo>
                              <a:cubicBezTo>
                                <a:pt x="4870" y="295"/>
                                <a:pt x="4870" y="295"/>
                                <a:pt x="4870" y="295"/>
                              </a:cubicBezTo>
                              <a:cubicBezTo>
                                <a:pt x="4776" y="183"/>
                                <a:pt x="4776" y="183"/>
                                <a:pt x="4776" y="183"/>
                              </a:cubicBezTo>
                              <a:cubicBezTo>
                                <a:pt x="4723" y="183"/>
                                <a:pt x="4723" y="183"/>
                                <a:pt x="4723" y="183"/>
                              </a:cubicBezTo>
                              <a:cubicBezTo>
                                <a:pt x="4723" y="295"/>
                                <a:pt x="4723" y="295"/>
                                <a:pt x="4723" y="295"/>
                              </a:cubicBezTo>
                              <a:cubicBezTo>
                                <a:pt x="4686" y="295"/>
                                <a:pt x="4686" y="295"/>
                                <a:pt x="4686" y="295"/>
                              </a:cubicBezTo>
                              <a:cubicBezTo>
                                <a:pt x="4686" y="13"/>
                                <a:pt x="4686" y="13"/>
                                <a:pt x="4686" y="13"/>
                              </a:cubicBezTo>
                              <a:cubicBezTo>
                                <a:pt x="4765" y="13"/>
                                <a:pt x="4765" y="13"/>
                                <a:pt x="4765" y="13"/>
                              </a:cubicBezTo>
                              <a:cubicBezTo>
                                <a:pt x="4782" y="13"/>
                                <a:pt x="4796" y="14"/>
                                <a:pt x="4807" y="16"/>
                              </a:cubicBezTo>
                              <a:cubicBezTo>
                                <a:pt x="4818" y="18"/>
                                <a:pt x="4829" y="22"/>
                                <a:pt x="4838" y="28"/>
                              </a:cubicBezTo>
                              <a:cubicBezTo>
                                <a:pt x="4848" y="34"/>
                                <a:pt x="4856" y="43"/>
                                <a:pt x="4862" y="52"/>
                              </a:cubicBezTo>
                              <a:cubicBezTo>
                                <a:pt x="4867" y="62"/>
                                <a:pt x="4870" y="74"/>
                                <a:pt x="4870" y="89"/>
                              </a:cubicBezTo>
                              <a:cubicBezTo>
                                <a:pt x="4870" y="110"/>
                                <a:pt x="4865" y="127"/>
                                <a:pt x="4855" y="140"/>
                              </a:cubicBezTo>
                              <a:cubicBezTo>
                                <a:pt x="4845" y="154"/>
                                <a:pt x="4831" y="164"/>
                                <a:pt x="4813" y="171"/>
                              </a:cubicBezTo>
                              <a:lnTo>
                                <a:pt x="4919" y="295"/>
                              </a:lnTo>
                              <a:close/>
                              <a:moveTo>
                                <a:pt x="4831" y="92"/>
                              </a:moveTo>
                              <a:cubicBezTo>
                                <a:pt x="4831" y="84"/>
                                <a:pt x="4830" y="77"/>
                                <a:pt x="4827" y="71"/>
                              </a:cubicBezTo>
                              <a:cubicBezTo>
                                <a:pt x="4824" y="64"/>
                                <a:pt x="4819" y="59"/>
                                <a:pt x="4813" y="55"/>
                              </a:cubicBezTo>
                              <a:cubicBezTo>
                                <a:pt x="4807" y="51"/>
                                <a:pt x="4801" y="49"/>
                                <a:pt x="4793" y="47"/>
                              </a:cubicBezTo>
                              <a:cubicBezTo>
                                <a:pt x="4786" y="46"/>
                                <a:pt x="4777" y="45"/>
                                <a:pt x="4767" y="45"/>
                              </a:cubicBezTo>
                              <a:cubicBezTo>
                                <a:pt x="4723" y="45"/>
                                <a:pt x="4723" y="45"/>
                                <a:pt x="4723" y="45"/>
                              </a:cubicBezTo>
                              <a:cubicBezTo>
                                <a:pt x="4723" y="151"/>
                                <a:pt x="4723" y="151"/>
                                <a:pt x="4723" y="151"/>
                              </a:cubicBezTo>
                              <a:cubicBezTo>
                                <a:pt x="4761" y="151"/>
                                <a:pt x="4761" y="151"/>
                                <a:pt x="4761" y="151"/>
                              </a:cubicBezTo>
                              <a:cubicBezTo>
                                <a:pt x="4773" y="151"/>
                                <a:pt x="4783" y="150"/>
                                <a:pt x="4792" y="148"/>
                              </a:cubicBezTo>
                              <a:cubicBezTo>
                                <a:pt x="4801" y="146"/>
                                <a:pt x="4808" y="142"/>
                                <a:pt x="4814" y="137"/>
                              </a:cubicBezTo>
                              <a:cubicBezTo>
                                <a:pt x="4820" y="131"/>
                                <a:pt x="4824" y="125"/>
                                <a:pt x="4827" y="118"/>
                              </a:cubicBezTo>
                              <a:cubicBezTo>
                                <a:pt x="4830" y="111"/>
                                <a:pt x="4831" y="103"/>
                                <a:pt x="4831" y="92"/>
                              </a:cubicBezTo>
                              <a:close/>
                              <a:moveTo>
                                <a:pt x="5123" y="189"/>
                              </a:moveTo>
                              <a:cubicBezTo>
                                <a:pt x="5123" y="223"/>
                                <a:pt x="5114" y="251"/>
                                <a:pt x="5097" y="271"/>
                              </a:cubicBezTo>
                              <a:cubicBezTo>
                                <a:pt x="5079" y="291"/>
                                <a:pt x="5055" y="300"/>
                                <a:pt x="5026" y="300"/>
                              </a:cubicBezTo>
                              <a:cubicBezTo>
                                <a:pt x="4996" y="300"/>
                                <a:pt x="4972" y="291"/>
                                <a:pt x="4954" y="271"/>
                              </a:cubicBezTo>
                              <a:cubicBezTo>
                                <a:pt x="4937" y="251"/>
                                <a:pt x="4928" y="223"/>
                                <a:pt x="4928" y="189"/>
                              </a:cubicBezTo>
                              <a:cubicBezTo>
                                <a:pt x="4928" y="155"/>
                                <a:pt x="4937" y="127"/>
                                <a:pt x="4954" y="107"/>
                              </a:cubicBezTo>
                              <a:cubicBezTo>
                                <a:pt x="4972" y="87"/>
                                <a:pt x="4996" y="77"/>
                                <a:pt x="5026" y="77"/>
                              </a:cubicBezTo>
                              <a:cubicBezTo>
                                <a:pt x="5055" y="77"/>
                                <a:pt x="5079" y="87"/>
                                <a:pt x="5097" y="107"/>
                              </a:cubicBezTo>
                              <a:cubicBezTo>
                                <a:pt x="5114" y="127"/>
                                <a:pt x="5123" y="155"/>
                                <a:pt x="5123" y="189"/>
                              </a:cubicBezTo>
                              <a:close/>
                              <a:moveTo>
                                <a:pt x="5086" y="189"/>
                              </a:moveTo>
                              <a:cubicBezTo>
                                <a:pt x="5086" y="162"/>
                                <a:pt x="5081" y="141"/>
                                <a:pt x="5070" y="128"/>
                              </a:cubicBezTo>
                              <a:cubicBezTo>
                                <a:pt x="5060" y="115"/>
                                <a:pt x="5045" y="108"/>
                                <a:pt x="5026" y="108"/>
                              </a:cubicBezTo>
                              <a:cubicBezTo>
                                <a:pt x="5006" y="108"/>
                                <a:pt x="4991" y="115"/>
                                <a:pt x="4981" y="128"/>
                              </a:cubicBezTo>
                              <a:cubicBezTo>
                                <a:pt x="4970" y="141"/>
                                <a:pt x="4965" y="162"/>
                                <a:pt x="4965" y="189"/>
                              </a:cubicBezTo>
                              <a:cubicBezTo>
                                <a:pt x="4965" y="215"/>
                                <a:pt x="4970" y="236"/>
                                <a:pt x="4981" y="249"/>
                              </a:cubicBezTo>
                              <a:cubicBezTo>
                                <a:pt x="4992" y="263"/>
                                <a:pt x="5006" y="270"/>
                                <a:pt x="5026" y="270"/>
                              </a:cubicBezTo>
                              <a:cubicBezTo>
                                <a:pt x="5045" y="270"/>
                                <a:pt x="5059" y="263"/>
                                <a:pt x="5070" y="249"/>
                              </a:cubicBezTo>
                              <a:cubicBezTo>
                                <a:pt x="5081" y="236"/>
                                <a:pt x="5086" y="216"/>
                                <a:pt x="5086" y="189"/>
                              </a:cubicBezTo>
                              <a:close/>
                              <a:moveTo>
                                <a:pt x="5288" y="293"/>
                              </a:moveTo>
                              <a:cubicBezTo>
                                <a:pt x="5281" y="295"/>
                                <a:pt x="5274" y="296"/>
                                <a:pt x="5266" y="297"/>
                              </a:cubicBezTo>
                              <a:cubicBezTo>
                                <a:pt x="5258" y="298"/>
                                <a:pt x="5251" y="299"/>
                                <a:pt x="5245" y="299"/>
                              </a:cubicBezTo>
                              <a:cubicBezTo>
                                <a:pt x="5223" y="299"/>
                                <a:pt x="5207" y="293"/>
                                <a:pt x="5196" y="281"/>
                              </a:cubicBezTo>
                              <a:cubicBezTo>
                                <a:pt x="5185" y="270"/>
                                <a:pt x="5179" y="251"/>
                                <a:pt x="5179" y="226"/>
                              </a:cubicBezTo>
                              <a:cubicBezTo>
                                <a:pt x="5179" y="113"/>
                                <a:pt x="5179" y="113"/>
                                <a:pt x="5179" y="113"/>
                              </a:cubicBezTo>
                              <a:cubicBezTo>
                                <a:pt x="5155" y="113"/>
                                <a:pt x="5155" y="113"/>
                                <a:pt x="5155" y="113"/>
                              </a:cubicBezTo>
                              <a:cubicBezTo>
                                <a:pt x="5155" y="83"/>
                                <a:pt x="5155" y="83"/>
                                <a:pt x="5155" y="83"/>
                              </a:cubicBezTo>
                              <a:cubicBezTo>
                                <a:pt x="5179" y="83"/>
                                <a:pt x="5179" y="83"/>
                                <a:pt x="5179" y="83"/>
                              </a:cubicBezTo>
                              <a:cubicBezTo>
                                <a:pt x="5179" y="22"/>
                                <a:pt x="5179" y="22"/>
                                <a:pt x="5179" y="22"/>
                              </a:cubicBezTo>
                              <a:cubicBezTo>
                                <a:pt x="5215" y="22"/>
                                <a:pt x="5215" y="22"/>
                                <a:pt x="5215" y="22"/>
                              </a:cubicBezTo>
                              <a:cubicBezTo>
                                <a:pt x="5215" y="83"/>
                                <a:pt x="5215" y="83"/>
                                <a:pt x="5215" y="83"/>
                              </a:cubicBezTo>
                              <a:cubicBezTo>
                                <a:pt x="5288" y="83"/>
                                <a:pt x="5288" y="83"/>
                                <a:pt x="5288" y="83"/>
                              </a:cubicBezTo>
                              <a:cubicBezTo>
                                <a:pt x="5288" y="113"/>
                                <a:pt x="5288" y="113"/>
                                <a:pt x="5288" y="113"/>
                              </a:cubicBezTo>
                              <a:cubicBezTo>
                                <a:pt x="5215" y="113"/>
                                <a:pt x="5215" y="113"/>
                                <a:pt x="5215" y="113"/>
                              </a:cubicBezTo>
                              <a:cubicBezTo>
                                <a:pt x="5215" y="209"/>
                                <a:pt x="5215" y="209"/>
                                <a:pt x="5215" y="209"/>
                              </a:cubicBezTo>
                              <a:cubicBezTo>
                                <a:pt x="5215" y="221"/>
                                <a:pt x="5215" y="229"/>
                                <a:pt x="5215" y="235"/>
                              </a:cubicBezTo>
                              <a:cubicBezTo>
                                <a:pt x="5216" y="242"/>
                                <a:pt x="5218" y="248"/>
                                <a:pt x="5221" y="253"/>
                              </a:cubicBezTo>
                              <a:cubicBezTo>
                                <a:pt x="5223" y="258"/>
                                <a:pt x="5227" y="262"/>
                                <a:pt x="5232" y="264"/>
                              </a:cubicBezTo>
                              <a:cubicBezTo>
                                <a:pt x="5237" y="266"/>
                                <a:pt x="5244" y="268"/>
                                <a:pt x="5254" y="268"/>
                              </a:cubicBezTo>
                              <a:cubicBezTo>
                                <a:pt x="5260" y="268"/>
                                <a:pt x="5266" y="267"/>
                                <a:pt x="5272" y="265"/>
                              </a:cubicBezTo>
                              <a:cubicBezTo>
                                <a:pt x="5279" y="263"/>
                                <a:pt x="5283" y="262"/>
                                <a:pt x="5286" y="261"/>
                              </a:cubicBezTo>
                              <a:cubicBezTo>
                                <a:pt x="5288" y="261"/>
                                <a:pt x="5288" y="261"/>
                                <a:pt x="5288" y="261"/>
                              </a:cubicBezTo>
                              <a:lnTo>
                                <a:pt x="5288" y="293"/>
                              </a:lnTo>
                              <a:close/>
                              <a:moveTo>
                                <a:pt x="5441" y="293"/>
                              </a:moveTo>
                              <a:cubicBezTo>
                                <a:pt x="5434" y="295"/>
                                <a:pt x="5427" y="296"/>
                                <a:pt x="5419" y="297"/>
                              </a:cubicBezTo>
                              <a:cubicBezTo>
                                <a:pt x="5411" y="298"/>
                                <a:pt x="5404" y="299"/>
                                <a:pt x="5398" y="299"/>
                              </a:cubicBezTo>
                              <a:cubicBezTo>
                                <a:pt x="5376" y="299"/>
                                <a:pt x="5360" y="293"/>
                                <a:pt x="5349" y="281"/>
                              </a:cubicBezTo>
                              <a:cubicBezTo>
                                <a:pt x="5337" y="270"/>
                                <a:pt x="5332" y="251"/>
                                <a:pt x="5332" y="226"/>
                              </a:cubicBezTo>
                              <a:cubicBezTo>
                                <a:pt x="5332" y="113"/>
                                <a:pt x="5332" y="113"/>
                                <a:pt x="5332" y="113"/>
                              </a:cubicBezTo>
                              <a:cubicBezTo>
                                <a:pt x="5308" y="113"/>
                                <a:pt x="5308" y="113"/>
                                <a:pt x="5308" y="113"/>
                              </a:cubicBezTo>
                              <a:cubicBezTo>
                                <a:pt x="5308" y="83"/>
                                <a:pt x="5308" y="83"/>
                                <a:pt x="5308" y="83"/>
                              </a:cubicBezTo>
                              <a:cubicBezTo>
                                <a:pt x="5332" y="83"/>
                                <a:pt x="5332" y="83"/>
                                <a:pt x="5332" y="83"/>
                              </a:cubicBezTo>
                              <a:cubicBezTo>
                                <a:pt x="5332" y="22"/>
                                <a:pt x="5332" y="22"/>
                                <a:pt x="5332" y="22"/>
                              </a:cubicBezTo>
                              <a:cubicBezTo>
                                <a:pt x="5367" y="22"/>
                                <a:pt x="5367" y="22"/>
                                <a:pt x="5367" y="22"/>
                              </a:cubicBezTo>
                              <a:cubicBezTo>
                                <a:pt x="5367" y="83"/>
                                <a:pt x="5367" y="83"/>
                                <a:pt x="5367" y="83"/>
                              </a:cubicBezTo>
                              <a:cubicBezTo>
                                <a:pt x="5441" y="83"/>
                                <a:pt x="5441" y="83"/>
                                <a:pt x="5441" y="83"/>
                              </a:cubicBezTo>
                              <a:cubicBezTo>
                                <a:pt x="5441" y="113"/>
                                <a:pt x="5441" y="113"/>
                                <a:pt x="5441" y="113"/>
                              </a:cubicBezTo>
                              <a:cubicBezTo>
                                <a:pt x="5367" y="113"/>
                                <a:pt x="5367" y="113"/>
                                <a:pt x="5367" y="113"/>
                              </a:cubicBezTo>
                              <a:cubicBezTo>
                                <a:pt x="5367" y="209"/>
                                <a:pt x="5367" y="209"/>
                                <a:pt x="5367" y="209"/>
                              </a:cubicBezTo>
                              <a:cubicBezTo>
                                <a:pt x="5367" y="221"/>
                                <a:pt x="5368" y="229"/>
                                <a:pt x="5368" y="235"/>
                              </a:cubicBezTo>
                              <a:cubicBezTo>
                                <a:pt x="5369" y="242"/>
                                <a:pt x="5370" y="248"/>
                                <a:pt x="5373" y="253"/>
                              </a:cubicBezTo>
                              <a:cubicBezTo>
                                <a:pt x="5376" y="258"/>
                                <a:pt x="5380" y="262"/>
                                <a:pt x="5385" y="264"/>
                              </a:cubicBezTo>
                              <a:cubicBezTo>
                                <a:pt x="5390" y="266"/>
                                <a:pt x="5397" y="268"/>
                                <a:pt x="5407" y="268"/>
                              </a:cubicBezTo>
                              <a:cubicBezTo>
                                <a:pt x="5413" y="268"/>
                                <a:pt x="5419" y="267"/>
                                <a:pt x="5425" y="265"/>
                              </a:cubicBezTo>
                              <a:cubicBezTo>
                                <a:pt x="5432" y="263"/>
                                <a:pt x="5436" y="262"/>
                                <a:pt x="5439" y="261"/>
                              </a:cubicBezTo>
                              <a:cubicBezTo>
                                <a:pt x="5441" y="261"/>
                                <a:pt x="5441" y="261"/>
                                <a:pt x="5441" y="261"/>
                              </a:cubicBezTo>
                              <a:lnTo>
                                <a:pt x="5441" y="293"/>
                              </a:lnTo>
                              <a:close/>
                              <a:moveTo>
                                <a:pt x="5661" y="193"/>
                              </a:moveTo>
                              <a:cubicBezTo>
                                <a:pt x="5505" y="193"/>
                                <a:pt x="5505" y="193"/>
                                <a:pt x="5505" y="193"/>
                              </a:cubicBezTo>
                              <a:cubicBezTo>
                                <a:pt x="5505" y="206"/>
                                <a:pt x="5507" y="217"/>
                                <a:pt x="5511" y="227"/>
                              </a:cubicBezTo>
                              <a:cubicBezTo>
                                <a:pt x="5515" y="236"/>
                                <a:pt x="5520" y="244"/>
                                <a:pt x="5527" y="250"/>
                              </a:cubicBezTo>
                              <a:cubicBezTo>
                                <a:pt x="5533" y="256"/>
                                <a:pt x="5541" y="261"/>
                                <a:pt x="5550" y="264"/>
                              </a:cubicBezTo>
                              <a:cubicBezTo>
                                <a:pt x="5559" y="267"/>
                                <a:pt x="5569" y="269"/>
                                <a:pt x="5580" y="269"/>
                              </a:cubicBezTo>
                              <a:cubicBezTo>
                                <a:pt x="5594" y="269"/>
                                <a:pt x="5609" y="266"/>
                                <a:pt x="5623" y="260"/>
                              </a:cubicBezTo>
                              <a:cubicBezTo>
                                <a:pt x="5638" y="254"/>
                                <a:pt x="5648" y="249"/>
                                <a:pt x="5655" y="243"/>
                              </a:cubicBezTo>
                              <a:cubicBezTo>
                                <a:pt x="5657" y="243"/>
                                <a:pt x="5657" y="243"/>
                                <a:pt x="5657" y="243"/>
                              </a:cubicBezTo>
                              <a:cubicBezTo>
                                <a:pt x="5657" y="282"/>
                                <a:pt x="5657" y="282"/>
                                <a:pt x="5657" y="282"/>
                              </a:cubicBezTo>
                              <a:cubicBezTo>
                                <a:pt x="5645" y="287"/>
                                <a:pt x="5632" y="291"/>
                                <a:pt x="5620" y="294"/>
                              </a:cubicBezTo>
                              <a:cubicBezTo>
                                <a:pt x="5607" y="298"/>
                                <a:pt x="5594" y="300"/>
                                <a:pt x="5580" y="300"/>
                              </a:cubicBezTo>
                              <a:cubicBezTo>
                                <a:pt x="5545" y="300"/>
                                <a:pt x="5518" y="290"/>
                                <a:pt x="5498" y="271"/>
                              </a:cubicBezTo>
                              <a:cubicBezTo>
                                <a:pt x="5479" y="252"/>
                                <a:pt x="5469" y="225"/>
                                <a:pt x="5469" y="190"/>
                              </a:cubicBezTo>
                              <a:cubicBezTo>
                                <a:pt x="5469" y="156"/>
                                <a:pt x="5478" y="128"/>
                                <a:pt x="5497" y="108"/>
                              </a:cubicBezTo>
                              <a:cubicBezTo>
                                <a:pt x="5516" y="88"/>
                                <a:pt x="5541" y="77"/>
                                <a:pt x="5572" y="77"/>
                              </a:cubicBezTo>
                              <a:cubicBezTo>
                                <a:pt x="5600" y="77"/>
                                <a:pt x="5622" y="86"/>
                                <a:pt x="5637" y="102"/>
                              </a:cubicBezTo>
                              <a:cubicBezTo>
                                <a:pt x="5653" y="119"/>
                                <a:pt x="5661" y="143"/>
                                <a:pt x="5661" y="173"/>
                              </a:cubicBezTo>
                              <a:lnTo>
                                <a:pt x="5661" y="193"/>
                              </a:lnTo>
                              <a:close/>
                              <a:moveTo>
                                <a:pt x="5626" y="165"/>
                              </a:moveTo>
                              <a:cubicBezTo>
                                <a:pt x="5626" y="147"/>
                                <a:pt x="5621" y="132"/>
                                <a:pt x="5612" y="122"/>
                              </a:cubicBezTo>
                              <a:cubicBezTo>
                                <a:pt x="5603" y="112"/>
                                <a:pt x="5589" y="107"/>
                                <a:pt x="5570" y="107"/>
                              </a:cubicBezTo>
                              <a:cubicBezTo>
                                <a:pt x="5551" y="107"/>
                                <a:pt x="5535" y="112"/>
                                <a:pt x="5524" y="124"/>
                              </a:cubicBezTo>
                              <a:cubicBezTo>
                                <a:pt x="5513" y="135"/>
                                <a:pt x="5506" y="149"/>
                                <a:pt x="5505" y="165"/>
                              </a:cubicBezTo>
                              <a:lnTo>
                                <a:pt x="5626" y="165"/>
                              </a:lnTo>
                              <a:close/>
                              <a:moveTo>
                                <a:pt x="5847" y="122"/>
                              </a:moveTo>
                              <a:cubicBezTo>
                                <a:pt x="5845" y="122"/>
                                <a:pt x="5845" y="122"/>
                                <a:pt x="5845" y="122"/>
                              </a:cubicBezTo>
                              <a:cubicBezTo>
                                <a:pt x="5839" y="121"/>
                                <a:pt x="5834" y="120"/>
                                <a:pt x="5829" y="119"/>
                              </a:cubicBezTo>
                              <a:cubicBezTo>
                                <a:pt x="5824" y="119"/>
                                <a:pt x="5818" y="118"/>
                                <a:pt x="5812" y="118"/>
                              </a:cubicBezTo>
                              <a:cubicBezTo>
                                <a:pt x="5801" y="118"/>
                                <a:pt x="5790" y="121"/>
                                <a:pt x="5780" y="126"/>
                              </a:cubicBezTo>
                              <a:cubicBezTo>
                                <a:pt x="5770" y="131"/>
                                <a:pt x="5760" y="137"/>
                                <a:pt x="5750" y="145"/>
                              </a:cubicBezTo>
                              <a:cubicBezTo>
                                <a:pt x="5750" y="295"/>
                                <a:pt x="5750" y="295"/>
                                <a:pt x="5750" y="295"/>
                              </a:cubicBezTo>
                              <a:cubicBezTo>
                                <a:pt x="5715" y="295"/>
                                <a:pt x="5715" y="295"/>
                                <a:pt x="5715" y="295"/>
                              </a:cubicBezTo>
                              <a:cubicBezTo>
                                <a:pt x="5715" y="83"/>
                                <a:pt x="5715" y="83"/>
                                <a:pt x="5715" y="83"/>
                              </a:cubicBezTo>
                              <a:cubicBezTo>
                                <a:pt x="5750" y="83"/>
                                <a:pt x="5750" y="83"/>
                                <a:pt x="5750" y="83"/>
                              </a:cubicBezTo>
                              <a:cubicBezTo>
                                <a:pt x="5750" y="114"/>
                                <a:pt x="5750" y="114"/>
                                <a:pt x="5750" y="114"/>
                              </a:cubicBezTo>
                              <a:cubicBezTo>
                                <a:pt x="5764" y="103"/>
                                <a:pt x="5777" y="95"/>
                                <a:pt x="5788" y="90"/>
                              </a:cubicBezTo>
                              <a:cubicBezTo>
                                <a:pt x="5798" y="86"/>
                                <a:pt x="5809" y="83"/>
                                <a:pt x="5821" y="83"/>
                              </a:cubicBezTo>
                              <a:cubicBezTo>
                                <a:pt x="5827" y="83"/>
                                <a:pt x="5831" y="83"/>
                                <a:pt x="5834" y="84"/>
                              </a:cubicBezTo>
                              <a:cubicBezTo>
                                <a:pt x="5837" y="84"/>
                                <a:pt x="5841" y="85"/>
                                <a:pt x="5847" y="85"/>
                              </a:cubicBezTo>
                              <a:lnTo>
                                <a:pt x="5847" y="122"/>
                              </a:lnTo>
                              <a:close/>
                              <a:moveTo>
                                <a:pt x="6052" y="295"/>
                              </a:moveTo>
                              <a:cubicBezTo>
                                <a:pt x="6016" y="295"/>
                                <a:pt x="6016" y="295"/>
                                <a:pt x="6016" y="295"/>
                              </a:cubicBezTo>
                              <a:cubicBezTo>
                                <a:pt x="6016" y="272"/>
                                <a:pt x="6016" y="272"/>
                                <a:pt x="6016" y="272"/>
                              </a:cubicBezTo>
                              <a:cubicBezTo>
                                <a:pt x="6006" y="281"/>
                                <a:pt x="5995" y="288"/>
                                <a:pt x="5984" y="293"/>
                              </a:cubicBezTo>
                              <a:cubicBezTo>
                                <a:pt x="5973" y="298"/>
                                <a:pt x="5961" y="300"/>
                                <a:pt x="5948" y="300"/>
                              </a:cubicBezTo>
                              <a:cubicBezTo>
                                <a:pt x="5923" y="300"/>
                                <a:pt x="5903" y="291"/>
                                <a:pt x="5888" y="271"/>
                              </a:cubicBezTo>
                              <a:cubicBezTo>
                                <a:pt x="5873" y="252"/>
                                <a:pt x="5865" y="225"/>
                                <a:pt x="5865" y="191"/>
                              </a:cubicBezTo>
                              <a:cubicBezTo>
                                <a:pt x="5865" y="173"/>
                                <a:pt x="5868" y="157"/>
                                <a:pt x="5873" y="143"/>
                              </a:cubicBezTo>
                              <a:cubicBezTo>
                                <a:pt x="5878" y="129"/>
                                <a:pt x="5885" y="117"/>
                                <a:pt x="5894" y="107"/>
                              </a:cubicBezTo>
                              <a:cubicBezTo>
                                <a:pt x="5902" y="97"/>
                                <a:pt x="5912" y="90"/>
                                <a:pt x="5924" y="85"/>
                              </a:cubicBezTo>
                              <a:cubicBezTo>
                                <a:pt x="5935" y="80"/>
                                <a:pt x="5947" y="77"/>
                                <a:pt x="5959" y="77"/>
                              </a:cubicBezTo>
                              <a:cubicBezTo>
                                <a:pt x="5970" y="77"/>
                                <a:pt x="5980" y="79"/>
                                <a:pt x="5989" y="81"/>
                              </a:cubicBezTo>
                              <a:cubicBezTo>
                                <a:pt x="5997" y="83"/>
                                <a:pt x="6006" y="87"/>
                                <a:pt x="6016" y="92"/>
                              </a:cubicBezTo>
                              <a:cubicBezTo>
                                <a:pt x="6016" y="0"/>
                                <a:pt x="6016" y="0"/>
                                <a:pt x="6016" y="0"/>
                              </a:cubicBezTo>
                              <a:cubicBezTo>
                                <a:pt x="6052" y="0"/>
                                <a:pt x="6052" y="0"/>
                                <a:pt x="6052" y="0"/>
                              </a:cubicBezTo>
                              <a:lnTo>
                                <a:pt x="6052" y="295"/>
                              </a:lnTo>
                              <a:close/>
                              <a:moveTo>
                                <a:pt x="6016" y="243"/>
                              </a:moveTo>
                              <a:cubicBezTo>
                                <a:pt x="6016" y="121"/>
                                <a:pt x="6016" y="121"/>
                                <a:pt x="6016" y="121"/>
                              </a:cubicBezTo>
                              <a:cubicBezTo>
                                <a:pt x="6006" y="117"/>
                                <a:pt x="5998" y="114"/>
                                <a:pt x="5990" y="112"/>
                              </a:cubicBezTo>
                              <a:cubicBezTo>
                                <a:pt x="5983" y="111"/>
                                <a:pt x="5974" y="110"/>
                                <a:pt x="5965" y="110"/>
                              </a:cubicBezTo>
                              <a:cubicBezTo>
                                <a:pt x="5945" y="110"/>
                                <a:pt x="5930" y="117"/>
                                <a:pt x="5919" y="131"/>
                              </a:cubicBezTo>
                              <a:cubicBezTo>
                                <a:pt x="5908" y="145"/>
                                <a:pt x="5902" y="164"/>
                                <a:pt x="5902" y="190"/>
                              </a:cubicBezTo>
                              <a:cubicBezTo>
                                <a:pt x="5902" y="215"/>
                                <a:pt x="5906" y="234"/>
                                <a:pt x="5915" y="247"/>
                              </a:cubicBezTo>
                              <a:cubicBezTo>
                                <a:pt x="5924" y="260"/>
                                <a:pt x="5937" y="267"/>
                                <a:pt x="5956" y="267"/>
                              </a:cubicBezTo>
                              <a:cubicBezTo>
                                <a:pt x="5966" y="267"/>
                                <a:pt x="5977" y="264"/>
                                <a:pt x="5987" y="260"/>
                              </a:cubicBezTo>
                              <a:cubicBezTo>
                                <a:pt x="5997" y="255"/>
                                <a:pt x="6007" y="250"/>
                                <a:pt x="6016" y="243"/>
                              </a:cubicBezTo>
                              <a:close/>
                              <a:moveTo>
                                <a:pt x="6286" y="295"/>
                              </a:moveTo>
                              <a:cubicBezTo>
                                <a:pt x="6250" y="295"/>
                                <a:pt x="6250" y="295"/>
                                <a:pt x="6250" y="295"/>
                              </a:cubicBezTo>
                              <a:cubicBezTo>
                                <a:pt x="6250" y="272"/>
                                <a:pt x="6250" y="272"/>
                                <a:pt x="6250" y="272"/>
                              </a:cubicBezTo>
                              <a:cubicBezTo>
                                <a:pt x="6247" y="274"/>
                                <a:pt x="6243" y="277"/>
                                <a:pt x="6238" y="281"/>
                              </a:cubicBezTo>
                              <a:cubicBezTo>
                                <a:pt x="6232" y="285"/>
                                <a:pt x="6227" y="288"/>
                                <a:pt x="6222" y="290"/>
                              </a:cubicBezTo>
                              <a:cubicBezTo>
                                <a:pt x="6216" y="293"/>
                                <a:pt x="6209" y="296"/>
                                <a:pt x="6202" y="298"/>
                              </a:cubicBezTo>
                              <a:cubicBezTo>
                                <a:pt x="6194" y="300"/>
                                <a:pt x="6185" y="300"/>
                                <a:pt x="6175" y="300"/>
                              </a:cubicBezTo>
                              <a:cubicBezTo>
                                <a:pt x="6156" y="300"/>
                                <a:pt x="6139" y="294"/>
                                <a:pt x="6126" y="282"/>
                              </a:cubicBezTo>
                              <a:cubicBezTo>
                                <a:pt x="6113" y="269"/>
                                <a:pt x="6106" y="253"/>
                                <a:pt x="6106" y="233"/>
                              </a:cubicBezTo>
                              <a:cubicBezTo>
                                <a:pt x="6106" y="217"/>
                                <a:pt x="6110" y="204"/>
                                <a:pt x="6117" y="194"/>
                              </a:cubicBezTo>
                              <a:cubicBezTo>
                                <a:pt x="6123" y="185"/>
                                <a:pt x="6133" y="177"/>
                                <a:pt x="6146" y="171"/>
                              </a:cubicBezTo>
                              <a:cubicBezTo>
                                <a:pt x="6159" y="165"/>
                                <a:pt x="6174" y="162"/>
                                <a:pt x="6192" y="159"/>
                              </a:cubicBezTo>
                              <a:cubicBezTo>
                                <a:pt x="6210" y="157"/>
                                <a:pt x="6230" y="156"/>
                                <a:pt x="6250" y="155"/>
                              </a:cubicBezTo>
                              <a:cubicBezTo>
                                <a:pt x="6250" y="149"/>
                                <a:pt x="6250" y="149"/>
                                <a:pt x="6250" y="149"/>
                              </a:cubicBezTo>
                              <a:cubicBezTo>
                                <a:pt x="6250" y="141"/>
                                <a:pt x="6249" y="135"/>
                                <a:pt x="6246" y="129"/>
                              </a:cubicBezTo>
                              <a:cubicBezTo>
                                <a:pt x="6243" y="124"/>
                                <a:pt x="6239" y="120"/>
                                <a:pt x="6234" y="117"/>
                              </a:cubicBezTo>
                              <a:cubicBezTo>
                                <a:pt x="6229" y="114"/>
                                <a:pt x="6223" y="112"/>
                                <a:pt x="6216" y="111"/>
                              </a:cubicBezTo>
                              <a:cubicBezTo>
                                <a:pt x="6209" y="110"/>
                                <a:pt x="6201" y="110"/>
                                <a:pt x="6194" y="110"/>
                              </a:cubicBezTo>
                              <a:cubicBezTo>
                                <a:pt x="6184" y="110"/>
                                <a:pt x="6174" y="111"/>
                                <a:pt x="6162" y="113"/>
                              </a:cubicBezTo>
                              <a:cubicBezTo>
                                <a:pt x="6151" y="116"/>
                                <a:pt x="6139" y="119"/>
                                <a:pt x="6127" y="124"/>
                              </a:cubicBezTo>
                              <a:cubicBezTo>
                                <a:pt x="6125" y="124"/>
                                <a:pt x="6125" y="124"/>
                                <a:pt x="6125" y="124"/>
                              </a:cubicBezTo>
                              <a:cubicBezTo>
                                <a:pt x="6125" y="88"/>
                                <a:pt x="6125" y="88"/>
                                <a:pt x="6125" y="88"/>
                              </a:cubicBezTo>
                              <a:cubicBezTo>
                                <a:pt x="6132" y="86"/>
                                <a:pt x="6142" y="84"/>
                                <a:pt x="6155" y="82"/>
                              </a:cubicBezTo>
                              <a:cubicBezTo>
                                <a:pt x="6168" y="79"/>
                                <a:pt x="6181" y="78"/>
                                <a:pt x="6194" y="78"/>
                              </a:cubicBezTo>
                              <a:cubicBezTo>
                                <a:pt x="6209" y="78"/>
                                <a:pt x="6222" y="79"/>
                                <a:pt x="6233" y="82"/>
                              </a:cubicBezTo>
                              <a:cubicBezTo>
                                <a:pt x="6244" y="84"/>
                                <a:pt x="6253" y="88"/>
                                <a:pt x="6261" y="94"/>
                              </a:cubicBezTo>
                              <a:cubicBezTo>
                                <a:pt x="6269" y="100"/>
                                <a:pt x="6275" y="108"/>
                                <a:pt x="6280" y="117"/>
                              </a:cubicBezTo>
                              <a:cubicBezTo>
                                <a:pt x="6284" y="126"/>
                                <a:pt x="6286" y="138"/>
                                <a:pt x="6286" y="151"/>
                              </a:cubicBezTo>
                              <a:lnTo>
                                <a:pt x="6286" y="295"/>
                              </a:lnTo>
                              <a:close/>
                              <a:moveTo>
                                <a:pt x="6250" y="243"/>
                              </a:moveTo>
                              <a:cubicBezTo>
                                <a:pt x="6250" y="184"/>
                                <a:pt x="6250" y="184"/>
                                <a:pt x="6250" y="184"/>
                              </a:cubicBezTo>
                              <a:cubicBezTo>
                                <a:pt x="6240" y="184"/>
                                <a:pt x="6227" y="185"/>
                                <a:pt x="6212" y="187"/>
                              </a:cubicBezTo>
                              <a:cubicBezTo>
                                <a:pt x="6197" y="188"/>
                                <a:pt x="6186" y="190"/>
                                <a:pt x="6177" y="192"/>
                              </a:cubicBezTo>
                              <a:cubicBezTo>
                                <a:pt x="6167" y="195"/>
                                <a:pt x="6159" y="199"/>
                                <a:pt x="6152" y="206"/>
                              </a:cubicBezTo>
                              <a:cubicBezTo>
                                <a:pt x="6146" y="212"/>
                                <a:pt x="6143" y="220"/>
                                <a:pt x="6143" y="231"/>
                              </a:cubicBezTo>
                              <a:cubicBezTo>
                                <a:pt x="6143" y="243"/>
                                <a:pt x="6147" y="252"/>
                                <a:pt x="6154" y="258"/>
                              </a:cubicBezTo>
                              <a:cubicBezTo>
                                <a:pt x="6161" y="264"/>
                                <a:pt x="6172" y="267"/>
                                <a:pt x="6187" y="267"/>
                              </a:cubicBezTo>
                              <a:cubicBezTo>
                                <a:pt x="6200" y="267"/>
                                <a:pt x="6211" y="265"/>
                                <a:pt x="6222" y="260"/>
                              </a:cubicBezTo>
                              <a:cubicBezTo>
                                <a:pt x="6232" y="255"/>
                                <a:pt x="6242" y="249"/>
                                <a:pt x="6250" y="243"/>
                              </a:cubicBezTo>
                              <a:close/>
                              <a:moveTo>
                                <a:pt x="6663" y="295"/>
                              </a:moveTo>
                              <a:cubicBezTo>
                                <a:pt x="6627" y="295"/>
                                <a:pt x="6627" y="295"/>
                                <a:pt x="6627" y="295"/>
                              </a:cubicBezTo>
                              <a:cubicBezTo>
                                <a:pt x="6627" y="174"/>
                                <a:pt x="6627" y="174"/>
                                <a:pt x="6627" y="174"/>
                              </a:cubicBezTo>
                              <a:cubicBezTo>
                                <a:pt x="6627" y="165"/>
                                <a:pt x="6627" y="156"/>
                                <a:pt x="6626" y="148"/>
                              </a:cubicBezTo>
                              <a:cubicBezTo>
                                <a:pt x="6625" y="139"/>
                                <a:pt x="6623" y="133"/>
                                <a:pt x="6621" y="128"/>
                              </a:cubicBezTo>
                              <a:cubicBezTo>
                                <a:pt x="6618" y="122"/>
                                <a:pt x="6614" y="118"/>
                                <a:pt x="6608" y="115"/>
                              </a:cubicBezTo>
                              <a:cubicBezTo>
                                <a:pt x="6603" y="113"/>
                                <a:pt x="6595" y="111"/>
                                <a:pt x="6585" y="111"/>
                              </a:cubicBezTo>
                              <a:cubicBezTo>
                                <a:pt x="6575" y="111"/>
                                <a:pt x="6565" y="114"/>
                                <a:pt x="6555" y="119"/>
                              </a:cubicBezTo>
                              <a:cubicBezTo>
                                <a:pt x="6545" y="124"/>
                                <a:pt x="6535" y="130"/>
                                <a:pt x="6525" y="138"/>
                              </a:cubicBezTo>
                              <a:cubicBezTo>
                                <a:pt x="6525" y="141"/>
                                <a:pt x="6526" y="144"/>
                                <a:pt x="6526" y="148"/>
                              </a:cubicBezTo>
                              <a:cubicBezTo>
                                <a:pt x="6526" y="152"/>
                                <a:pt x="6526" y="155"/>
                                <a:pt x="6526" y="159"/>
                              </a:cubicBezTo>
                              <a:cubicBezTo>
                                <a:pt x="6526" y="295"/>
                                <a:pt x="6526" y="295"/>
                                <a:pt x="6526" y="295"/>
                              </a:cubicBezTo>
                              <a:cubicBezTo>
                                <a:pt x="6491" y="295"/>
                                <a:pt x="6491" y="295"/>
                                <a:pt x="6491" y="295"/>
                              </a:cubicBezTo>
                              <a:cubicBezTo>
                                <a:pt x="6491" y="174"/>
                                <a:pt x="6491" y="174"/>
                                <a:pt x="6491" y="174"/>
                              </a:cubicBezTo>
                              <a:cubicBezTo>
                                <a:pt x="6491" y="165"/>
                                <a:pt x="6490" y="156"/>
                                <a:pt x="6490" y="148"/>
                              </a:cubicBezTo>
                              <a:cubicBezTo>
                                <a:pt x="6489" y="139"/>
                                <a:pt x="6487" y="133"/>
                                <a:pt x="6484" y="128"/>
                              </a:cubicBezTo>
                              <a:cubicBezTo>
                                <a:pt x="6481" y="122"/>
                                <a:pt x="6477" y="118"/>
                                <a:pt x="6472" y="115"/>
                              </a:cubicBezTo>
                              <a:cubicBezTo>
                                <a:pt x="6466" y="113"/>
                                <a:pt x="6459" y="111"/>
                                <a:pt x="6448" y="111"/>
                              </a:cubicBezTo>
                              <a:cubicBezTo>
                                <a:pt x="6439" y="111"/>
                                <a:pt x="6429" y="114"/>
                                <a:pt x="6419" y="118"/>
                              </a:cubicBezTo>
                              <a:cubicBezTo>
                                <a:pt x="6409" y="123"/>
                                <a:pt x="6400" y="129"/>
                                <a:pt x="6390" y="137"/>
                              </a:cubicBezTo>
                              <a:cubicBezTo>
                                <a:pt x="6390" y="295"/>
                                <a:pt x="6390" y="295"/>
                                <a:pt x="6390" y="295"/>
                              </a:cubicBezTo>
                              <a:cubicBezTo>
                                <a:pt x="6354" y="295"/>
                                <a:pt x="6354" y="295"/>
                                <a:pt x="6354" y="295"/>
                              </a:cubicBezTo>
                              <a:cubicBezTo>
                                <a:pt x="6354" y="83"/>
                                <a:pt x="6354" y="83"/>
                                <a:pt x="6354" y="83"/>
                              </a:cubicBezTo>
                              <a:cubicBezTo>
                                <a:pt x="6390" y="83"/>
                                <a:pt x="6390" y="83"/>
                                <a:pt x="6390" y="83"/>
                              </a:cubicBezTo>
                              <a:cubicBezTo>
                                <a:pt x="6390" y="107"/>
                                <a:pt x="6390" y="107"/>
                                <a:pt x="6390" y="107"/>
                              </a:cubicBezTo>
                              <a:cubicBezTo>
                                <a:pt x="6401" y="97"/>
                                <a:pt x="6412" y="90"/>
                                <a:pt x="6423" y="85"/>
                              </a:cubicBezTo>
                              <a:cubicBezTo>
                                <a:pt x="6434" y="80"/>
                                <a:pt x="6446" y="77"/>
                                <a:pt x="6458" y="77"/>
                              </a:cubicBezTo>
                              <a:cubicBezTo>
                                <a:pt x="6473" y="77"/>
                                <a:pt x="6485" y="80"/>
                                <a:pt x="6495" y="86"/>
                              </a:cubicBezTo>
                              <a:cubicBezTo>
                                <a:pt x="6505" y="92"/>
                                <a:pt x="6513" y="101"/>
                                <a:pt x="6517" y="112"/>
                              </a:cubicBezTo>
                              <a:cubicBezTo>
                                <a:pt x="6532" y="99"/>
                                <a:pt x="6545" y="91"/>
                                <a:pt x="6557" y="85"/>
                              </a:cubicBezTo>
                              <a:cubicBezTo>
                                <a:pt x="6569" y="80"/>
                                <a:pt x="6581" y="77"/>
                                <a:pt x="6595" y="77"/>
                              </a:cubicBezTo>
                              <a:cubicBezTo>
                                <a:pt x="6618" y="77"/>
                                <a:pt x="6635" y="84"/>
                                <a:pt x="6646" y="98"/>
                              </a:cubicBezTo>
                              <a:cubicBezTo>
                                <a:pt x="6657" y="113"/>
                                <a:pt x="6663" y="132"/>
                                <a:pt x="6663" y="157"/>
                              </a:cubicBezTo>
                              <a:lnTo>
                                <a:pt x="6663" y="2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40"/>
                      <wps:cNvSpPr>
                        <a:spLocks/>
                      </wps:cNvSpPr>
                      <wps:spPr bwMode="auto">
                        <a:xfrm>
                          <a:off x="2729230" y="3116580"/>
                          <a:ext cx="0" cy="38735"/>
                        </a:xfrm>
                        <a:custGeom>
                          <a:avLst/>
                          <a:gdLst>
                            <a:gd name="T0" fmla="*/ 61 h 61"/>
                            <a:gd name="T1" fmla="*/ 0 h 61"/>
                            <a:gd name="T2" fmla="*/ 61 h 6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0" r="r" b="b"/>
                          <a:pathLst>
                            <a:path h="61">
                              <a:moveTo>
                                <a:pt x="0" y="61"/>
                              </a:moveTo>
                              <a:lnTo>
                                <a:pt x="0" y="0"/>
                              </a:lnTo>
                              <a:lnTo>
                                <a:pt x="0" y="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8358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4A6728" id="JE1707251442JU rapport cover1.emf" o:spid="_x0000_s1026" editas="canvas" style="position:absolute;margin-left:0;margin-top:0;width:595.3pt;height:840.95pt;z-index:-251658240;mso-position-horizontal-relative:page;mso-position-vertical-relative:page" coordsize="75603,10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800;visibility:visible;mso-wrap-style:square">
                <v:fill o:detectmouseclick="t"/>
                <v:path o:connecttype="none"/>
              </v:shape>
              <v:rect id="Rectangle 33" o:spid="_x0000_s1028" style="position:absolute;width:75603;height:53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" fillcolor="#44165d" stroked="f">
                <v:textbox>
                  <w:txbxContent>
                    <w:p w14:paraId="6A7E4B86" w14:textId="252C55AC" w:rsidR="00FC09FA" w:rsidRDefault="00FC09FA" w:rsidP="0084186D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Rectangle 34" o:spid="_x0000_s1029" style="position:absolute;top:80098;width:75603;height:26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" fillcolor="#91c9f3" stroked="f"/>
              <v:shape id="Freeform 35" o:spid="_x0000_s1030" style="position:absolute;top:80098;width:75603;height:26702;visibility:visible;mso-wrap-style:square;v-text-anchor:top" coordsize="11906,4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" path="m11906,4205l11906,,,,,4205e" filled="f" stroked="f">
                <v:path arrowok="t" o:connecttype="custom" o:connectlocs="7560310,2670175;7560310,0;0,0;0,2670175" o:connectangles="0,0,0,0"/>
              </v:shape>
              <v:rect id="Rectangle 36" o:spid="_x0000_s1031" style="position:absolute;top:57848;width:75603;height:22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sFF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" stroked="f">
                <v:textbox>
                  <w:txbxContent>
                    <w:p w14:paraId="2ADEA2E0" w14:textId="77777777" w:rsidR="00FC09FA" w:rsidRDefault="00FC09FA" w:rsidP="0084186D">
                      <w:pPr>
                        <w:jc w:val="center"/>
                      </w:pPr>
                    </w:p>
                  </w:txbxContent>
                </v:textbox>
              </v:rect>
              <v:rect id="Rectangle 37" o:spid="_x0000_s1032" style="position:absolute;top:53403;width:75603;height:4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" fillcolor="#001935" stroked="f">
                <v:textbox>
                  <w:txbxContent>
                    <w:p w14:paraId="410A99DF" w14:textId="77777777" w:rsidR="00FC09FA" w:rsidRDefault="00FC09FA" w:rsidP="0084186D">
                      <w:pPr>
                        <w:jc w:val="center"/>
                      </w:pPr>
                    </w:p>
                  </w:txbxContent>
                </v:textbox>
              </v:rect>
              <v:shape id="Freeform 38" o:spid="_x0000_s1033" style="position:absolute;left:10807;top:55073;width:28861;height:1111;visibility:visible;mso-wrap-style:square;v-text-anchor:top" coordsize="9089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" path="m1202,283v293,,293,,293,c1495,349,1495,349,1495,349v-379,,-379,,-379,c1116,,1116,,1116,v375,,375,,375,c1491,61,1491,61,1491,61v-289,,-289,,-289,c1202,137,1202,137,1202,137v168,,168,,168,c1370,198,1370,198,1370,198v-168,,-168,,-168,l1202,283xm2953,v211,349,211,349,211,349c3068,349,3068,349,3068,349v-44,-77,-44,-77,-44,-77c2793,272,2793,272,2793,272v-43,77,-43,77,-43,77c2665,349,2665,349,2665,349,2872,,2872,,2872,r81,xm2990,208c2908,63,2908,63,2908,63v-78,145,-78,145,-78,145l2990,208xm2589,236v,44,,44,,44c2589,326,2552,349,2481,349v-291,,-291,,-291,c2190,,2190,,2190,v314,,314,,314,c2560,,2586,18,2586,67v,42,,42,,42c2586,142,2565,162,2527,169v39,6,62,31,62,67xm2274,139v191,,191,,191,c2491,139,2503,135,2503,114v,-33,,-33,,-33c2503,61,2491,57,2465,57v-191,,-191,,-191,l2274,139xm2506,228v,-25,-12,-31,-41,-31c2274,197,2274,197,2274,197v,89,,89,,89c2465,286,2465,286,2465,286v29,,41,-6,41,-32l2506,228xm1972,231c1676,,1676,,1676,v-58,,-58,,-58,c1618,349,1618,349,1618,349v77,,77,,77,c1695,114,1695,114,1695,114v295,235,295,235,295,235c2049,349,2049,349,2049,349,2049,,2049,,2049,v-77,,-77,,-77,l1972,231xm994,67v,78,,78,,78c994,194,969,212,913,212v-230,,-230,,-230,c683,349,683,349,683,349v-85,,-85,,-85,c598,,598,,598,,913,,913,,913,v56,,81,18,81,67xm915,88c915,65,902,60,876,60v-193,,-193,,-193,c683,152,683,152,683,152v193,,193,,193,c902,152,915,147,915,124r,-36xm451,82v,184,,184,,184c451,332,429,349,361,349v-270,,-270,,-270,c22,349,,332,,266,,82,,82,,82,,15,23,,91,,361,,361,,361,v68,,90,15,90,82xm367,64c85,64,85,64,85,64v,218,,218,,218c367,282,367,282,367,282r,-218xm7519,198v168,,168,,168,c7687,137,7687,137,7687,137v-168,,-168,,-168,c7519,62,7519,62,7519,62v288,,288,,288,c7807,,7807,,7807,,7433,,7433,,7433,v,349,,349,,349c7811,349,7811,349,7811,349v,-66,,-66,,-66c7519,283,7519,283,7519,283r,-85xm3516,v210,349,210,349,210,349c3630,349,3630,349,3630,349v-44,-77,-44,-77,-44,-77c3356,272,3356,272,3356,272v-44,77,-44,77,-44,77c3227,349,3227,349,3227,349,3434,,3434,,3434,r82,xm3552,208c3470,63,3470,63,3470,63v-78,145,-78,145,-78,145l3552,208xm6901,62v168,,168,,168,c7069,349,7069,349,7069,349v85,,85,,85,c7154,62,7154,62,7154,62v169,,169,,169,c7323,,7323,,7323,,6901,,6901,,6901,r,62xm8470,200v,149,,149,,149c8555,349,8555,349,8555,349v,-149,,-149,,-149c8555,,8555,,8555,v-85,,-85,,-85,l8470,200xm6709,136v-227,,-227,,-227,c6482,62,6482,62,6482,62v240,,240,,240,c6722,99,6722,99,6722,99v73,-15,73,-15,73,-15c6795,76,6795,76,6795,76,6795,15,6768,,6704,,6497,,6497,,6497,v-69,,-92,16,-92,82c6405,121,6405,121,6405,121v,66,23,82,92,82c6723,203,6723,203,6723,203v,80,,80,,80c6466,283,6466,283,6466,283v,-41,,-41,,-41c6390,256,6390,256,6390,256v,10,,10,,10c6390,331,6413,349,6482,349v227,,227,,227,c6778,349,6799,331,6799,266v,-48,,-48,,-48c6799,152,6778,136,6709,136xm8796,283v,-85,,-85,,-85c8965,198,8965,198,8965,198v,-61,,-61,,-61c8796,137,8796,137,8796,137v,-75,,-75,,-75c9085,62,9085,62,9085,62v,-62,,-62,,-62c8710,,8710,,8710,v,349,,349,,349c9089,349,9089,349,9089,349v,-66,,-66,,-66l8796,283xm8201,217v165,132,165,132,165,132c8244,349,8244,349,8244,349,8098,217,8098,217,8098,217v-80,,-80,,-80,c8018,349,8018,349,8018,349v-84,,-84,,-84,c7934,,7934,,7934,v315,,315,,315,c8305,,8330,19,8330,67v,83,,83,,83c8330,198,8305,217,8249,217r-48,xm8212,156v26,,39,-5,39,-28c8251,88,8251,88,8251,88v,-23,-13,-28,-39,-28c8018,60,8018,60,8018,60v,96,,96,,96l8212,156xm6159,166v,183,,183,,183c6244,349,6244,349,6244,349v,-163,,-163,,-163c6244,,6244,,6244,v-85,,-85,,-85,l6159,166xm4079,217v166,132,166,132,166,132c4123,349,4123,349,4123,349,3977,217,3977,217,3977,217v-80,,-80,,-80,c3897,349,3897,349,3897,349v-85,,-85,,-85,c3812,,3812,,3812,v315,,315,,315,c4183,,4208,19,4208,67v,83,,83,,83c4208,198,4183,217,4127,217r-48,xm4090,156v26,,39,-5,39,-28c4129,88,4129,88,4129,88v,-23,-13,-28,-39,-28c3897,60,3897,60,3897,60v,96,,96,,96l4090,156xm4939,207c4768,,4768,,4768,v-68,,-68,,-68,c4700,349,4700,349,4700,349v68,,68,,68,c4768,114,4768,114,4768,114v158,192,158,192,158,192c4942,306,4942,306,4942,306,5098,108,5098,108,5098,108v,241,,241,,241c5177,349,5177,349,5177,349,5177,,5177,,5177,v-68,,-68,,-68,l4939,207xm5332,v,174,,174,,174c5332,174,5332,174,5332,174v,175,,175,,175c5375,349,5375,349,5375,349v42,,42,,42,c5417,200,5417,200,5417,200v,-26,,-26,,-26c5417,,5417,,5417,v-42,,-42,,-42,l5332,xm5927,231c5631,,5631,,5631,v-59,,-59,,-59,c5572,349,5572,349,5572,349v78,,78,,78,c5650,114,5650,114,5650,114v295,235,295,235,295,235c6004,349,6004,349,6004,349,6004,,6004,,6004,v-77,,-77,,-77,l5927,231xe" stroked="f">
                <v:path arrowok="t" o:connecttype="custom" o:connectlocs="354369,111125;381677,19423;381677,63045;974197,111125;846231,111125;923392,20060;822098,89155;795107,0;822098,75145;794790,25791;795743,72597;782724,91065;532189,0;538222,36299;626179,0;289909,67503;189886,0;278161,19105;290544,39483;114630,111125;28896,0;26990,20378;2387545,63045;2387545,19741;2360237,111125;2387545,63045;1138680,86607;1090415,0;1077078,66229;2244654,111125;2325308,0;2689521,111125;2689521,0;2058261,19741;2157650,24199;2033811,38528;2053181,90110;2058261,111125;2130342,43304;2846701,43622;2884805,0;2886075,90110;2617758,111125;2519322,111125;2645066,47761;2619981,40756;2545995,49672;1982688,111125;1955698,52856;1262836,69095;1210443,0;1310467,69095;1311102,28020;1298718,49672;1492414,111125;1569258,97433;1643878,0;1693096,55403;1720087,111125;1706750,0;1769305,0;1887745,111125;1882030,73553" o:connectangles="0,0,0,0,0,0,0,0,0,0,0,0,0,0,0,0,0,0,0,0,0,0,0,0,0,0,0,0,0,0,0,0,0,0,0,0,0,0,0,0,0,0,0,0,0,0,0,0,0,0,0,0,0,0,0,0,0,0,0,0,0,0,0"/>
                <o:lock v:ext="edit" verticies="t"/>
              </v:shape>
              <v:shape id="Freeform 39" o:spid="_x0000_s1034" style="position:absolute;left:10814;top:59137;width:21151;height:1188;visibility:hidden;mso-wrap-style:square;v-text-anchor:top" coordsize="666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" path="m255,295v-40,,-40,,-40,c188,216,188,216,188,216v-122,,-122,,-122,c38,295,38,295,38,295,,295,,295,,295,103,13,103,13,103,13v50,,50,,50,l255,295xm176,184c127,46,127,46,127,46,77,184,77,184,77,184r99,xm427,122v-2,,-2,,-2,c420,121,415,120,410,119v-5,,-11,-1,-18,-1c381,118,371,121,360,126v-10,5,-20,11,-29,19c331,295,331,295,331,295v-36,,-36,,-36,c295,83,295,83,295,83v36,,36,,36,c331,114,331,114,331,114v14,-11,26,-19,37,-24c379,86,390,83,401,83v6,,11,,14,1c417,84,422,85,427,85r,37xm592,122v-1,,-1,,-1,c585,121,580,120,575,119v-5,,-11,-1,-18,-1c547,118,536,121,526,126v-11,5,-20,11,-30,19c496,295,496,295,496,295v-35,,-35,,-35,c461,83,461,83,461,83v35,,35,,35,c496,114,496,114,496,114v14,-11,27,-19,38,-24c544,86,555,83,567,83v6,,10,,13,1c583,84,587,85,592,85r,37xm806,189v,34,-9,62,-26,82c762,291,738,300,709,300v-30,,-54,-9,-72,-29c620,251,611,223,611,189v,-34,9,-62,26,-82c655,87,679,77,709,77v29,,53,10,71,30c797,127,806,155,806,189xm769,189v,-27,-5,-48,-16,-61c743,115,728,108,709,108v-20,,-35,7,-45,20c653,141,648,162,648,189v,26,5,47,16,60c675,263,690,270,709,270v19,,33,-7,44,-21c764,236,769,216,769,189xm1038,295v-36,,-36,,-36,c1002,174,1002,174,1002,174v,-9,,-19,-1,-27c1000,138,998,132,995,127v-4,-5,-8,-9,-14,-12c975,113,967,111,958,111v-10,,-20,3,-31,7c917,123,907,129,897,137v,158,,158,,158c861,295,861,295,861,295v,-212,,-212,,-212c897,83,897,83,897,83v,24,,24,,24c908,97,919,90,931,85v12,-5,24,-8,37,-8c991,77,1008,84,1020,98v12,14,18,34,18,59l1038,295xm1278,295v-36,,-36,,-36,c1242,272,1242,272,1242,272v-10,9,-20,16,-32,21c1199,298,1187,300,1174,300v-25,,-45,-9,-60,-29c1099,252,1092,225,1092,191v,-18,3,-34,8,-48c1105,129,1112,117,1120,107v9,-10,19,-17,30,-22c1162,80,1174,77,1186,77v11,,21,2,29,4c1224,83,1233,87,1242,92v,-92,,-92,,-92c1278,,1278,,1278,r,295xm1242,243v,-122,,-122,,-122c1233,117,1224,114,1217,112v-8,-1,-16,-2,-25,-2c1172,110,1156,117,1145,131v-11,14,-16,33,-16,59c1129,215,1133,234,1142,247v8,13,22,20,41,20c1193,267,1203,264,1214,260v10,-5,20,-10,28,-17xm1386,48v-40,,-40,,-40,c1346,11,1346,11,1346,11v40,,40,,40,l1386,48xm1384,295v-36,,-36,,-36,c1348,83,1348,83,1348,83v36,,36,,36,l1384,295xm1605,234v,19,-8,35,-23,47c1566,294,1544,300,1516,300v-15,,-30,-2,-43,-6c1460,290,1449,286,1440,282v,-40,,-40,,-40c1442,242,1442,242,1442,242v11,8,24,15,38,20c1493,267,1507,270,1519,270v16,,28,-3,37,-8c1565,257,1569,249,1569,238v,-8,-2,-14,-7,-19c1557,215,1548,211,1534,208v-5,-1,-11,-2,-19,-4c1506,203,1499,201,1492,199v-18,-4,-31,-12,-39,-21c1445,168,1441,157,1441,143v,-9,2,-17,6,-25c1450,110,1456,103,1463,97v7,-5,16,-10,27,-14c1501,80,1513,78,1527,78v12,,25,2,38,5c1578,86,1589,90,1597,94v,38,,38,,38c1595,132,1595,132,1595,132v-9,-7,-20,-12,-33,-17c1549,110,1536,108,1524,108v-13,,-24,3,-33,8c1482,121,1478,128,1478,138v,9,2,15,8,20c1491,162,1500,166,1511,168v7,2,14,3,22,5c1542,174,1548,176,1554,177v16,4,29,10,38,20c1601,206,1605,218,1605,234xm1807,234v,19,-8,35,-24,47c1768,294,1746,300,1718,300v-16,,-30,-2,-43,-6c1662,290,1651,286,1642,282v,-40,,-40,,-40c1644,242,1644,242,1644,242v11,8,24,15,38,20c1695,267,1709,270,1721,270v16,,28,-3,37,-8c1767,257,1771,249,1771,238v,-8,-2,-14,-7,-19c1759,215,1750,211,1736,208v-5,-1,-11,-2,-19,-4c1708,203,1701,201,1694,199v-18,-4,-31,-12,-39,-21c1647,168,1643,157,1643,143v,-9,2,-17,6,-25c1652,110,1658,103,1665,97v7,-5,16,-10,27,-14c1703,80,1715,78,1729,78v12,,25,2,38,5c1780,86,1791,90,1799,94v,38,,38,,38c1797,132,1797,132,1797,132v-9,-7,-20,-12,-33,-17c1751,110,1738,108,1726,108v-13,,-24,3,-33,8c1684,121,1679,128,1679,138v,9,3,15,9,20c1693,162,1702,166,1713,168v7,2,14,3,22,5c1744,174,1750,176,1756,177v16,4,29,10,38,20c1803,206,1807,218,1807,234xm2035,193v-155,,-155,,-155,c1880,206,1882,217,1885,227v4,9,10,17,17,23c1908,256,1916,261,1925,264v9,3,19,5,30,5c1969,269,1984,266,1998,260v15,-6,25,-11,31,-17c2031,243,2031,243,2031,243v,39,,39,,39c2019,287,2007,291,1994,294v-12,4,-25,6,-39,6c1920,300,1893,290,1873,271v-20,-19,-30,-46,-30,-81c1843,156,1853,128,1872,108v19,-20,43,-31,74,-31c1975,77,1997,86,2012,102v16,17,23,41,23,71l2035,193xm2001,165v,-18,-5,-33,-14,-43c1977,112,1963,107,1944,107v-19,,-34,5,-45,17c1887,135,1881,149,1880,165r121,xm2398,295v-36,,-36,,-36,c2362,174,2362,174,2362,174v,-9,,-18,-1,-26c2360,139,2358,133,2356,128v-3,-6,-7,-10,-13,-13c2338,113,2330,111,2320,111v-10,,-20,3,-30,8c2280,124,2270,130,2260,138v,3,1,6,1,10c2261,152,2261,155,2261,159v,136,,136,,136c2226,295,2226,295,2226,295v,-121,,-121,,-121c2226,165,2225,156,2224,148v,-9,-2,-15,-5,-20c2216,122,2212,118,2207,115v-6,-2,-13,-4,-24,-4c2174,111,2164,114,2154,118v-10,5,-19,11,-29,19c2125,295,2125,295,2125,295v-36,,-36,,-36,c2089,83,2089,83,2089,83v36,,36,,36,c2125,107,2125,107,2125,107v11,-10,22,-17,33,-22c2169,80,2181,77,2193,77v15,,27,3,37,9c2240,92,2247,101,2252,112v15,-13,28,-21,40,-27c2304,80,2316,77,2330,77v23,,40,7,51,21c2392,113,2398,132,2398,157r,138xm2643,193v-156,,-156,,-156,c2487,206,2489,217,2493,227v4,9,10,17,16,23c2516,256,2524,261,2533,264v9,3,19,5,30,5c2577,269,2591,266,2606,260v15,-6,25,-11,31,-17c2639,243,2639,243,2639,243v,39,,39,,39c2627,287,2615,291,2602,294v-12,4,-25,6,-39,6c2528,300,2501,290,2481,271v-20,-19,-30,-46,-30,-81c2451,156,2461,128,2480,108v18,-20,43,-31,74,-31c2583,77,2605,86,2620,102v16,17,23,41,23,71l2643,193xm2609,165v-1,-18,-5,-33,-14,-43c2585,112,2571,107,2552,107v-19,,-34,5,-45,17c2495,135,2489,149,2487,165r122,xm2874,295v-36,,-36,,-36,c2838,174,2838,174,2838,174v,-9,,-19,-1,-27c2836,138,2833,132,2830,127v-3,-5,-7,-9,-13,-12c2811,113,2803,111,2794,111v-10,,-20,3,-31,7c2753,123,2742,129,2733,137v,158,,158,,158c2697,295,2697,295,2697,295v,-212,,-212,,-212c2733,83,2733,83,2733,83v,24,,24,,24c2744,97,2755,90,2767,85v12,-5,24,-8,37,-8c2827,77,2844,84,2856,98v12,14,18,34,18,59l2874,295xm3052,293v-6,2,-14,3,-22,4c3023,298,3015,299,3009,299v-21,,-38,-6,-49,-18c2949,270,2943,251,2943,226v,-113,,-113,,-113c2919,113,2919,113,2919,113v,-30,,-30,,-30c2943,83,2943,83,2943,83v,-61,,-61,,-61c2979,22,2979,22,2979,22v,61,,61,,61c3052,83,3052,83,3052,83v,30,,30,,30c2979,113,2979,113,2979,113v,96,,96,,96c2979,221,2979,229,2980,235v,7,2,13,5,18c2988,258,2991,262,2996,264v5,2,13,4,23,4c3024,268,3030,267,3037,265v6,-2,11,-3,13,-4c3052,261,3052,261,3052,261r,32xm3246,234v,19,-8,35,-24,47c3206,294,3185,300,3157,300v-16,,-30,-2,-43,-6c3101,290,3090,286,3081,282v,-40,,-40,,-40c3083,242,3083,242,3083,242v11,8,24,15,37,20c3134,267,3147,270,3160,270v16,,28,-3,37,-8c3206,257,3210,249,3210,238v,-8,-2,-14,-7,-19c3198,215,3189,211,3175,208v-5,-1,-12,-2,-20,-4c3147,203,3140,201,3133,199v-18,-4,-32,-12,-39,-21c3086,168,3082,157,3082,143v,-9,2,-17,5,-25c3091,110,3096,103,3104,97v7,-5,16,-10,27,-14c3142,80,3154,78,3167,78v13,,26,2,39,5c3219,86,3229,90,3238,94v,38,,38,,38c3236,132,3236,132,3236,132v-9,-7,-20,-12,-33,-17c3190,110,3177,108,3165,108v-13,,-24,3,-33,8c3123,121,3118,128,3118,138v,9,3,15,8,20c3132,162,3140,166,3152,168v7,2,14,3,22,5c3182,174,3189,176,3195,177v16,4,29,10,38,20c3242,206,3246,218,3246,234xm3483,186v,18,-2,33,-7,47c3471,248,3464,260,3455,269v-8,10,-18,17,-29,22c3414,296,3402,299,3390,299v-11,,-21,-1,-30,-4c3351,293,3342,289,3333,284v,89,,89,,89c3297,373,3297,373,3297,373v,-290,,-290,,-290c3333,83,3333,83,3333,83v,22,,22,,22c3342,97,3353,91,3365,85v11,-5,24,-8,37,-8c3428,77,3448,87,3462,106v14,19,21,46,21,80xm3447,187v,-25,-5,-44,-14,-57c3425,118,3411,111,3393,111v-10,,-20,2,-31,7c3352,122,3342,128,3333,135v,120,,120,,120c3343,260,3352,263,3359,264v7,2,15,3,24,3c3403,267,3419,260,3430,247v11,-14,17,-33,17,-60xm3703,295v-35,,-35,,-35,c3668,272,3668,272,3668,272v-4,2,-8,5,-13,9c3649,285,3644,288,3639,290v-6,3,-13,6,-20,8c3611,300,3602,300,3592,300v-19,,-36,-6,-49,-18c3530,269,3523,253,3523,233v,-16,4,-29,11,-39c3541,185,3550,177,3563,171v13,-6,28,-9,46,-12c3628,157,3647,156,3668,155v,-6,,-6,,-6c3668,141,3666,135,3663,129v-3,-5,-7,-9,-12,-12c3646,114,3640,112,3633,111v-7,-1,-15,-1,-22,-1c3601,110,3591,111,3580,113v-12,3,-24,6,-36,11c3542,124,3542,124,3542,124v,-36,,-36,,-36c3549,86,3559,84,3572,82v13,-3,26,-4,39,-4c3626,78,3639,79,3650,82v11,2,20,6,29,12c3687,100,3693,108,3697,117v4,9,6,21,6,34l3703,295xm3668,243v,-59,,-59,,-59c3657,184,3644,185,3629,187v-14,1,-26,3,-35,5c3584,195,3576,199,3570,206v-7,6,-10,14,-10,25c3560,243,3564,252,3571,258v7,6,19,9,34,9c3617,267,3628,265,3639,260v10,-5,20,-11,29,-17xm3903,122v-1,,-1,,-1,c3896,121,3891,120,3886,119v-5,,-11,-1,-18,-1c3857,118,3847,121,3837,126v-11,5,-20,11,-30,19c3807,295,3807,295,3807,295v-35,,-35,,-35,c3772,83,3772,83,3772,83v35,,35,,35,c3807,114,3807,114,3807,114v14,-11,27,-19,37,-24c3855,86,3866,83,3877,83v7,,11,,14,1c3894,84,3898,85,3903,85r,37xm4129,295v-47,,-47,,-47,c3997,202,3997,202,3997,202v-23,22,-23,22,-23,22c3974,295,3974,295,3974,295v-36,,-36,,-36,c3938,,3938,,3938,v36,,36,,36,c3974,189,3974,189,3974,189,4077,83,4077,83,4077,83v45,,45,,45,c4023,181,4023,181,4023,181r106,114xm4340,193v-156,,-156,,-156,c4184,206,4186,217,4190,227v4,9,9,17,16,23c4213,256,4220,261,4229,264v9,3,19,5,30,5c4274,269,4288,266,4303,260v14,-6,25,-11,31,-17c4336,243,4336,243,4336,243v,39,,39,,39c4324,287,4311,291,4299,294v-13,4,-26,6,-39,6c4224,300,4197,290,4177,271v-19,-19,-29,-46,-29,-81c4148,156,4157,128,4176,108v19,-20,44,-31,75,-31c4279,77,4301,86,4317,102v15,17,23,41,23,71l4340,193xm4305,165v,-18,-5,-33,-14,-43c4282,112,4268,107,4249,107v-19,,-34,5,-46,17c4192,135,4186,149,4184,165r121,xm4503,293v-6,2,-13,3,-21,4c4474,298,4467,299,4461,299v-22,,-38,-6,-50,-18c4400,270,4394,251,4394,226v,-113,,-113,,-113c4370,113,4370,113,4370,113v,-30,,-30,,-30c4394,83,4394,83,4394,83v,-61,,-61,,-61c4430,22,4430,22,4430,22v,61,,61,,61c4503,83,4503,83,4503,83v,30,,30,,30c4430,113,4430,113,4430,113v,96,,96,,96c4430,221,4430,229,4431,235v,7,2,13,5,18c4439,258,4443,262,4448,264v4,2,12,4,22,4c4476,268,4482,267,4488,265v6,-2,11,-3,14,-4c4503,261,4503,261,4503,261r,32xm4919,295v-49,,-49,,-49,c4776,183,4776,183,4776,183v-53,,-53,,-53,c4723,295,4723,295,4723,295v-37,,-37,,-37,c4686,13,4686,13,4686,13v79,,79,,79,c4782,13,4796,14,4807,16v11,2,22,6,31,12c4848,34,4856,43,4862,52v5,10,8,22,8,37c4870,110,4865,127,4855,140v-10,14,-24,24,-42,31l4919,295xm4831,92v,-8,-1,-15,-4,-21c4824,64,4819,59,4813,55v-6,-4,-12,-6,-20,-8c4786,46,4777,45,4767,45v-44,,-44,,-44,c4723,151,4723,151,4723,151v38,,38,,38,c4773,151,4783,150,4792,148v9,-2,16,-6,22,-11c4820,131,4824,125,4827,118v3,-7,4,-15,4,-26xm5123,189v,34,-9,62,-26,82c5079,291,5055,300,5026,300v-30,,-54,-9,-72,-29c4937,251,4928,223,4928,189v,-34,9,-62,26,-82c4972,87,4996,77,5026,77v29,,53,10,71,30c5114,127,5123,155,5123,189xm5086,189v,-27,-5,-48,-16,-61c5060,115,5045,108,5026,108v-20,,-35,7,-45,20c4970,141,4965,162,4965,189v,26,5,47,16,60c4992,263,5006,270,5026,270v19,,33,-7,44,-21c5081,236,5086,216,5086,189xm5288,293v-7,2,-14,3,-22,4c5258,298,5251,299,5245,299v-22,,-38,-6,-49,-18c5185,270,5179,251,5179,226v,-113,,-113,,-113c5155,113,5155,113,5155,113v,-30,,-30,,-30c5179,83,5179,83,5179,83v,-61,,-61,,-61c5215,22,5215,22,5215,22v,61,,61,,61c5288,83,5288,83,5288,83v,30,,30,,30c5215,113,5215,113,5215,113v,96,,96,,96c5215,221,5215,229,5215,235v1,7,3,13,6,18c5223,258,5227,262,5232,264v5,2,12,4,22,4c5260,268,5266,267,5272,265v7,-2,11,-3,14,-4c5288,261,5288,261,5288,261r,32xm5441,293v-7,2,-14,3,-22,4c5411,298,5404,299,5398,299v-22,,-38,-6,-49,-18c5337,270,5332,251,5332,226v,-113,,-113,,-113c5308,113,5308,113,5308,113v,-30,,-30,,-30c5332,83,5332,83,5332,83v,-61,,-61,,-61c5367,22,5367,22,5367,22v,61,,61,,61c5441,83,5441,83,5441,83v,30,,30,,30c5367,113,5367,113,5367,113v,96,,96,,96c5367,221,5368,229,5368,235v1,7,2,13,5,18c5376,258,5380,262,5385,264v5,2,12,4,22,4c5413,268,5419,267,5425,265v7,-2,11,-3,14,-4c5441,261,5441,261,5441,261r,32xm5661,193v-156,,-156,,-156,c5505,206,5507,217,5511,227v4,9,9,17,16,23c5533,256,5541,261,5550,264v9,3,19,5,30,5c5594,269,5609,266,5623,260v15,-6,25,-11,32,-17c5657,243,5657,243,5657,243v,39,,39,,39c5645,287,5632,291,5620,294v-13,4,-26,6,-40,6c5545,300,5518,290,5498,271v-19,-19,-29,-46,-29,-81c5469,156,5478,128,5497,108v19,-20,44,-31,75,-31c5600,77,5622,86,5637,102v16,17,24,41,24,71l5661,193xm5626,165v,-18,-5,-33,-14,-43c5603,112,5589,107,5570,107v-19,,-35,5,-46,17c5513,135,5506,149,5505,165r121,xm5847,122v-2,,-2,,-2,c5839,121,5834,120,5829,119v-5,,-11,-1,-17,-1c5801,118,5790,121,5780,126v-10,5,-20,11,-30,19c5750,295,5750,295,5750,295v-35,,-35,,-35,c5715,83,5715,83,5715,83v35,,35,,35,c5750,114,5750,114,5750,114v14,-11,27,-19,38,-24c5798,86,5809,83,5821,83v6,,10,,13,1c5837,84,5841,85,5847,85r,37xm6052,295v-36,,-36,,-36,c6016,272,6016,272,6016,272v-10,9,-21,16,-32,21c5973,298,5961,300,5948,300v-25,,-45,-9,-60,-29c5873,252,5865,225,5865,191v,-18,3,-34,8,-48c5878,129,5885,117,5894,107v8,-10,18,-17,30,-22c5935,80,5947,77,5959,77v11,,21,2,30,4c5997,83,6006,87,6016,92v,-92,,-92,,-92c6052,,6052,,6052,r,295xm6016,243v,-122,,-122,,-122c6006,117,5998,114,5990,112v-7,-1,-16,-2,-25,-2c5945,110,5930,117,5919,131v-11,14,-17,33,-17,59c5902,215,5906,234,5915,247v9,13,22,20,41,20c5966,267,5977,264,5987,260v10,-5,20,-10,29,-17xm6286,295v-36,,-36,,-36,c6250,272,6250,272,6250,272v-3,2,-7,5,-12,9c6232,285,6227,288,6222,290v-6,3,-13,6,-20,8c6194,300,6185,300,6175,300v-19,,-36,-6,-49,-18c6113,269,6106,253,6106,233v,-16,4,-29,11,-39c6123,185,6133,177,6146,171v13,-6,28,-9,46,-12c6210,157,6230,156,6250,155v,-6,,-6,,-6c6250,141,6249,135,6246,129v-3,-5,-7,-9,-12,-12c6229,114,6223,112,6216,111v-7,-1,-15,-1,-22,-1c6184,110,6174,111,6162,113v-11,3,-23,6,-35,11c6125,124,6125,124,6125,124v,-36,,-36,,-36c6132,86,6142,84,6155,82v13,-3,26,-4,39,-4c6209,78,6222,79,6233,82v11,2,20,6,28,12c6269,100,6275,108,6280,117v4,9,6,21,6,34l6286,295xm6250,243v,-59,,-59,,-59c6240,184,6227,185,6212,187v-15,1,-26,3,-35,5c6167,195,6159,199,6152,206v-6,6,-9,14,-9,25c6143,243,6147,252,6154,258v7,6,18,9,33,9c6200,267,6211,265,6222,260v10,-5,20,-11,28,-17xm6663,295v-36,,-36,,-36,c6627,174,6627,174,6627,174v,-9,,-18,-1,-26c6625,139,6623,133,6621,128v-3,-6,-7,-10,-13,-13c6603,113,6595,111,6585,111v-10,,-20,3,-30,8c6545,124,6535,130,6525,138v,3,1,6,1,10c6526,152,6526,155,6526,159v,136,,136,,136c6491,295,6491,295,6491,295v,-121,,-121,,-121c6491,165,6490,156,6490,148v-1,-9,-3,-15,-6,-20c6481,122,6477,118,6472,115v-6,-2,-13,-4,-24,-4c6439,111,6429,114,6419,118v-10,5,-19,11,-29,19c6390,295,6390,295,6390,295v-36,,-36,,-36,c6354,83,6354,83,6354,83v36,,36,,36,c6390,107,6390,107,6390,107v11,-10,22,-17,33,-22c6434,80,6446,77,6458,77v15,,27,3,37,9c6505,92,6513,101,6517,112v15,-13,28,-21,40,-27c6569,80,6581,77,6595,77v23,,40,7,51,21c6657,113,6663,132,6663,157r,138xe" fillcolor="#1d1d1b" stroked="f">
                <v:path arrowok="t" o:connecttype="custom" o:connectlocs="24444,58577;105077,36292;157456,93914;225074,95505;210788,79269;284755,43614;394276,93914;394276,0;394276,77359;502210,89457;480940,64944;495861,36610;545383,95505;537764,63352;547923,34382;603794,79588;617762,24513;749822,55393;706014,47116;696173,24513;804107,84045;831725,32472;900612,46798;890136,24513;934262,26423;964103,84363;1003149,85955;1005372,24831;1014260,56348;1046640,26423;1058069,81180;1124734,89775;1125051,39476;1152035,59532;1218065,40112;1310761,93914;1310761,93914;1352347,95505;1328221,52528;1406314,7004;1429488,83090;1543453,16554;1511391,48071;1618055,34064;1671704,94550;1678688,35974;1720274,94550;1727258,35974;1747575,61442;1736147,60487;1856144,38839;1847890,26423;1871064,34064;1879000,41704;1960268,95505;1956141,35974;1984077,58577;2103439,47116;2058361,40749;2061853,27378" o:connectangles="0,0,0,0,0,0,0,0,0,0,0,0,0,0,0,0,0,0,0,0,0,0,0,0,0,0,0,0,0,0,0,0,0,0,0,0,0,0,0,0,0,0,0,0,0,0,0,0,0,0,0,0,0,0,0,0,0,0,0,0"/>
                <o:lock v:ext="edit" verticies="t"/>
              </v:shape>
              <v:shape id="Freeform 40" o:spid="_x0000_s1035" style="position:absolute;left:27292;top:31165;width:0;height:388;visibility:visible;mso-wrap-style:square;v-text-anchor:top" coordsize="0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" path="m,61l,,,61xe" fillcolor="#283583" stroked="f">
                <v:path arrowok="t" o:connecttype="custom" o:connectlocs="0,38735;0,0;0,38735" o:connectangles="0,0,0"/>
              </v:shape>
              <w10:wrap anchorx="page" anchory="page"/>
            </v:group>
          </w:pict>
        </mc:Fallback>
      </mc:AlternateContent>
    </w:r>
  </w:p>
  <w:p w14:paraId="1E61DB91" w14:textId="77777777" w:rsidR="00FC09FA" w:rsidRDefault="00FC09F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0F5AD" w14:textId="77777777" w:rsidR="00BF0AEF" w:rsidRDefault="00BF0AEF" w:rsidP="00BF0AEF">
    <w:pPr>
      <w:pStyle w:val="Koptekst"/>
    </w:pPr>
  </w:p>
  <w:tbl>
    <w:tblPr>
      <w:tblpPr w:leftFromText="31680" w:rightFromText="31680" w:bottomFromText="264" w:vertAnchor="page" w:horzAnchor="margin" w:tblpY="969"/>
      <w:tblW w:w="893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31"/>
    </w:tblGrid>
    <w:tr w:rsidR="00BF0AEF" w:rsidRPr="00855D76" w14:paraId="43D33B34" w14:textId="77777777" w:rsidTr="00882957">
      <w:trPr>
        <w:trHeight w:hRule="exact" w:val="304"/>
      </w:trPr>
      <w:tc>
        <w:tcPr>
          <w:tcW w:w="8931" w:type="dxa"/>
          <w:shd w:val="clear" w:color="auto" w:fill="auto"/>
        </w:tcPr>
        <w:p w14:paraId="1ADDA36D" w14:textId="77777777" w:rsidR="00BF0AEF" w:rsidRPr="00C07DB9" w:rsidRDefault="00BF0AEF" w:rsidP="00BF0AEF">
          <w:pPr>
            <w:pStyle w:val="KoptekstOpenbaarMinisterie"/>
          </w:pPr>
          <w:r w:rsidRPr="00C07DB9">
            <w:t xml:space="preserve">Openbaar Ministerie  </w:t>
          </w:r>
        </w:p>
      </w:tc>
    </w:tr>
  </w:tbl>
  <w:p w14:paraId="199312FC" w14:textId="77777777" w:rsidR="00BF0AEF" w:rsidRPr="007A7650" w:rsidRDefault="00BF0AEF" w:rsidP="00BF0AEF">
    <w:pPr>
      <w:pStyle w:val="BasistekstOpenbaarMinisterie"/>
    </w:pPr>
  </w:p>
  <w:p w14:paraId="701F2F78" w14:textId="77777777" w:rsidR="00FC09FA" w:rsidRPr="00563CB3" w:rsidRDefault="00FC09FA" w:rsidP="00563CB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4DEA5C18"/>
    <w:styleLink w:val="OpsommingbolletjeOpenbaarMinisterie"/>
    <w:lvl w:ilvl="0">
      <w:start w:val="1"/>
      <w:numFmt w:val="bullet"/>
      <w:pStyle w:val="Opsommingbolletje1eniveauOpenbaarMinisterie"/>
      <w:lvlText w:val="•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bolletje2eniveauOpenbaarMinisterie"/>
      <w:lvlText w:val="•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bolletje3eniveauOpenbaarMinisterie"/>
      <w:lvlText w:val="•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1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65B07CF0"/>
    <w:styleLink w:val="OpsommingstreepjeOpenbaarMinisterie"/>
    <w:lvl w:ilvl="0">
      <w:start w:val="1"/>
      <w:numFmt w:val="bullet"/>
      <w:pStyle w:val="Opsommingstreepje1eniveauOpenbaarMinisterie"/>
      <w:lvlText w:val="–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streepje2eniveauOpenbaarMinisterie"/>
      <w:lvlText w:val="–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streepje3eniveauOpenbaarMinisterie"/>
      <w:lvlText w:val="–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1" w:hanging="283"/>
      </w:pPr>
      <w:rPr>
        <w:rFonts w:hint="default"/>
      </w:rPr>
    </w:lvl>
  </w:abstractNum>
  <w:abstractNum w:abstractNumId="12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D665843"/>
    <w:multiLevelType w:val="multilevel"/>
    <w:tmpl w:val="AA308D44"/>
    <w:styleLink w:val="BijlagenummeringOpenbaarMinisterie"/>
    <w:lvl w:ilvl="0">
      <w:start w:val="1"/>
      <w:numFmt w:val="decimal"/>
      <w:pStyle w:val="Bijlagekop1OpenbaarMinisterie"/>
      <w:suff w:val="space"/>
      <w:lvlText w:val="Bijlage 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ijlagekop2OpenbaarMinisteri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5" w15:restartNumberingAfterBreak="0">
    <w:nsid w:val="2D7E06B0"/>
    <w:multiLevelType w:val="multilevel"/>
    <w:tmpl w:val="A0CC24C8"/>
    <w:styleLink w:val="OpsommingkleineletterOpenbaarMinisterie"/>
    <w:lvl w:ilvl="0">
      <w:start w:val="1"/>
      <w:numFmt w:val="lowerLetter"/>
      <w:pStyle w:val="Opsommingkleineletter1eniveauOpenbaarMinisterie"/>
      <w:lvlText w:val="%1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Opsommingkleineletter2eniveauOpenbaarMinisterie"/>
      <w:lvlText w:val="%2"/>
      <w:lvlJc w:val="left"/>
      <w:pPr>
        <w:ind w:left="567" w:hanging="284"/>
      </w:pPr>
      <w:rPr>
        <w:rFonts w:hint="default"/>
      </w:rPr>
    </w:lvl>
    <w:lvl w:ilvl="2">
      <w:start w:val="1"/>
      <w:numFmt w:val="lowerLetter"/>
      <w:pStyle w:val="Opsommingkleineletter3eniveauOpenbaarMinisterie"/>
      <w:lvlText w:val="%3"/>
      <w:lvlJc w:val="left"/>
      <w:pPr>
        <w:ind w:left="850" w:hanging="283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17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4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1" w:hanging="283"/>
      </w:pPr>
      <w:rPr>
        <w:rFonts w:hint="default"/>
      </w:rPr>
    </w:lvl>
  </w:abstractNum>
  <w:abstractNum w:abstractNumId="16" w15:restartNumberingAfterBreak="0">
    <w:nsid w:val="398A2A0C"/>
    <w:multiLevelType w:val="multilevel"/>
    <w:tmpl w:val="0902137E"/>
    <w:styleLink w:val="OpsommingnummerOpenbaarMinisterie"/>
    <w:lvl w:ilvl="0">
      <w:start w:val="1"/>
      <w:numFmt w:val="decimal"/>
      <w:pStyle w:val="Opsommingnummer1eniveauOpenbaarMinisterie"/>
      <w:lvlText w:val="%1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pStyle w:val="Opsommingnummer2eniveauOpenbaarMinisterie"/>
      <w:lvlText w:val="%2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pStyle w:val="Opsommingnummer3eniveauOpenbaarMinisterie"/>
      <w:lvlText w:val="%3"/>
      <w:lvlJc w:val="left"/>
      <w:pPr>
        <w:ind w:left="850" w:hanging="283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4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7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1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4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68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1" w:hanging="283"/>
      </w:pPr>
      <w:rPr>
        <w:rFonts w:hint="default"/>
      </w:rPr>
    </w:lvl>
  </w:abstractNum>
  <w:abstractNum w:abstractNumId="17" w15:restartNumberingAfterBreak="0">
    <w:nsid w:val="40EC4D3C"/>
    <w:multiLevelType w:val="multilevel"/>
    <w:tmpl w:val="DB3E934E"/>
    <w:numStyleLink w:val="KopnummeringOpenbaarMinisterie"/>
  </w:abstractNum>
  <w:abstractNum w:abstractNumId="18" w15:restartNumberingAfterBreak="0">
    <w:nsid w:val="40EF61F8"/>
    <w:multiLevelType w:val="multilevel"/>
    <w:tmpl w:val="DB3E934E"/>
    <w:styleLink w:val="KopnummeringOpenbaarMinisterie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19" w15:restartNumberingAfterBreak="0">
    <w:nsid w:val="46A60AA0"/>
    <w:multiLevelType w:val="multilevel"/>
    <w:tmpl w:val="1820CDE0"/>
    <w:styleLink w:val="OpsommingopenrondjeOpenbaarMinisterie"/>
    <w:lvl w:ilvl="0">
      <w:start w:val="1"/>
      <w:numFmt w:val="bullet"/>
      <w:pStyle w:val="Opsommingopenrondje1eniveauOpenbaarMinisterie"/>
      <w:lvlText w:val="○"/>
      <w:lvlJc w:val="left"/>
      <w:pPr>
        <w:ind w:left="283" w:hanging="283"/>
      </w:pPr>
      <w:rPr>
        <w:rFonts w:ascii="Calibri" w:hAnsi="Calibri" w:hint="default"/>
      </w:rPr>
    </w:lvl>
    <w:lvl w:ilvl="1">
      <w:start w:val="1"/>
      <w:numFmt w:val="bullet"/>
      <w:pStyle w:val="Opsommingopenrondje2eniveauOpenbaarMinisterie"/>
      <w:lvlText w:val="○"/>
      <w:lvlJc w:val="left"/>
      <w:pPr>
        <w:ind w:left="567" w:hanging="284"/>
      </w:pPr>
      <w:rPr>
        <w:rFonts w:ascii="Calibri" w:hAnsi="Calibri" w:hint="default"/>
      </w:rPr>
    </w:lvl>
    <w:lvl w:ilvl="2">
      <w:start w:val="1"/>
      <w:numFmt w:val="bullet"/>
      <w:pStyle w:val="Opsommingopenrondje3eniveauOpenbaarMinisterie"/>
      <w:lvlText w:val="○"/>
      <w:lvlJc w:val="left"/>
      <w:pPr>
        <w:ind w:left="850" w:hanging="283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1134" w:hanging="284"/>
      </w:pPr>
      <w:rPr>
        <w:rFonts w:ascii="Calibri" w:hAnsi="Calibri" w:hint="default"/>
      </w:rPr>
    </w:lvl>
    <w:lvl w:ilvl="4">
      <w:start w:val="1"/>
      <w:numFmt w:val="bullet"/>
      <w:lvlText w:val="○"/>
      <w:lvlJc w:val="left"/>
      <w:pPr>
        <w:ind w:left="1417" w:hanging="283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1701" w:hanging="284"/>
      </w:pPr>
      <w:rPr>
        <w:rFonts w:ascii="Calibri" w:hAnsi="Calibri" w:hint="default"/>
      </w:rPr>
    </w:lvl>
    <w:lvl w:ilvl="6">
      <w:start w:val="1"/>
      <w:numFmt w:val="bullet"/>
      <w:lvlText w:val="○"/>
      <w:lvlJc w:val="left"/>
      <w:pPr>
        <w:ind w:left="1984" w:hanging="283"/>
      </w:pPr>
      <w:rPr>
        <w:rFonts w:ascii="Calibri" w:hAnsi="Calibri" w:hint="default"/>
      </w:rPr>
    </w:lvl>
    <w:lvl w:ilvl="7">
      <w:start w:val="1"/>
      <w:numFmt w:val="bullet"/>
      <w:lvlText w:val="○"/>
      <w:lvlJc w:val="left"/>
      <w:pPr>
        <w:ind w:left="2268" w:hanging="284"/>
      </w:pPr>
      <w:rPr>
        <w:rFonts w:ascii="Calibri" w:hAnsi="Calibri" w:hint="default"/>
      </w:rPr>
    </w:lvl>
    <w:lvl w:ilvl="8">
      <w:start w:val="1"/>
      <w:numFmt w:val="bullet"/>
      <w:lvlText w:val="○"/>
      <w:lvlJc w:val="left"/>
      <w:pPr>
        <w:ind w:left="2551" w:hanging="283"/>
      </w:pPr>
      <w:rPr>
        <w:rFonts w:ascii="Calibri" w:hAnsi="Calibri" w:hint="default"/>
      </w:rPr>
    </w:lvl>
  </w:abstractNum>
  <w:abstractNum w:abstractNumId="20" w15:restartNumberingAfterBreak="0">
    <w:nsid w:val="49E04A53"/>
    <w:multiLevelType w:val="multilevel"/>
    <w:tmpl w:val="7FB6E594"/>
    <w:styleLink w:val="AgendapuntlijstOpenbaarMinisterie"/>
    <w:lvl w:ilvl="0">
      <w:start w:val="1"/>
      <w:numFmt w:val="decimal"/>
      <w:pStyle w:val="AgendapuntOpenbaarMinisteri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AB1E63"/>
    <w:multiLevelType w:val="multilevel"/>
    <w:tmpl w:val="7FB6E594"/>
    <w:numStyleLink w:val="AgendapuntlijstOpenbaarMinisterie"/>
  </w:abstractNum>
  <w:abstractNum w:abstractNumId="23" w15:restartNumberingAfterBreak="0">
    <w:nsid w:val="6D3A0D29"/>
    <w:multiLevelType w:val="hybridMultilevel"/>
    <w:tmpl w:val="84B6D738"/>
    <w:lvl w:ilvl="0" w:tplc="FF4CCC50">
      <w:start w:val="1"/>
      <w:numFmt w:val="bullet"/>
      <w:pStyle w:val="Bulletlij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12440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3E80C2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36EB3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6B8E6C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9A4CB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D23C6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E12D1A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792060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42324B"/>
    <w:multiLevelType w:val="multilevel"/>
    <w:tmpl w:val="A4D2BA84"/>
    <w:styleLink w:val="OpsommingtekenOpenbaarMinisterie"/>
    <w:lvl w:ilvl="0">
      <w:start w:val="1"/>
      <w:numFmt w:val="bullet"/>
      <w:pStyle w:val="Opsommingteken1eniveauOpenbaarMinisterie"/>
      <w:lvlText w:val="•"/>
      <w:lvlJc w:val="left"/>
      <w:pPr>
        <w:ind w:left="284" w:hanging="284"/>
      </w:pPr>
      <w:rPr>
        <w:rFonts w:ascii="Verdana" w:hAnsi="Verdana" w:hint="default"/>
      </w:rPr>
    </w:lvl>
    <w:lvl w:ilvl="1">
      <w:start w:val="1"/>
      <w:numFmt w:val="bullet"/>
      <w:pStyle w:val="Opsommingteken2eniveauOpenbaarMinisterie"/>
      <w:lvlText w:val="–"/>
      <w:lvlJc w:val="left"/>
      <w:pPr>
        <w:ind w:left="568" w:hanging="284"/>
      </w:pPr>
      <w:rPr>
        <w:rFonts w:ascii="Verdana" w:hAnsi="Verdana" w:hint="default"/>
      </w:rPr>
    </w:lvl>
    <w:lvl w:ilvl="2">
      <w:start w:val="1"/>
      <w:numFmt w:val="bullet"/>
      <w:pStyle w:val="Opsommingteken3eniveauOpenbaarMinisterie"/>
      <w:lvlText w:val="-"/>
      <w:lvlJc w:val="left"/>
      <w:pPr>
        <w:ind w:left="852" w:hanging="284"/>
      </w:pPr>
      <w:rPr>
        <w:rFonts w:ascii="Verdana" w:hAnsi="Verdana" w:hint="default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Verdana" w:hAnsi="Verdana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Verdana" w:hAnsi="Verdana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Verdana" w:hAnsi="Verdana" w:hint="default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Verdana" w:hAnsi="Verdana" w:hint="default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Verdana" w:hAnsi="Verdana" w:hint="default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Verdana" w:hAnsi="Verdana" w:hint="default"/>
      </w:rPr>
    </w:lvl>
  </w:abstractNum>
  <w:abstractNum w:abstractNumId="25" w15:restartNumberingAfterBreak="0">
    <w:nsid w:val="74BB6B5D"/>
    <w:multiLevelType w:val="multilevel"/>
    <w:tmpl w:val="AA308D44"/>
    <w:numStyleLink w:val="BijlagenummeringOpenbaarMinisterie"/>
  </w:abstractNum>
  <w:abstractNum w:abstractNumId="26" w15:restartNumberingAfterBreak="0">
    <w:nsid w:val="77FD6846"/>
    <w:multiLevelType w:val="multilevel"/>
    <w:tmpl w:val="A4D2BA84"/>
    <w:numStyleLink w:val="OpsommingtekenOpenbaarMinisterie"/>
  </w:abstractNum>
  <w:num w:numId="1">
    <w:abstractNumId w:val="16"/>
  </w:num>
  <w:num w:numId="2">
    <w:abstractNumId w:val="19"/>
  </w:num>
  <w:num w:numId="3">
    <w:abstractNumId w:val="11"/>
  </w:num>
  <w:num w:numId="4">
    <w:abstractNumId w:val="21"/>
  </w:num>
  <w:num w:numId="5">
    <w:abstractNumId w:val="13"/>
  </w:num>
  <w:num w:numId="6">
    <w:abstractNumId w:val="12"/>
  </w:num>
  <w:num w:numId="7">
    <w:abstractNumId w:val="1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22"/>
  </w:num>
  <w:num w:numId="21">
    <w:abstractNumId w:val="25"/>
  </w:num>
  <w:num w:numId="22">
    <w:abstractNumId w:val="10"/>
  </w:num>
  <w:num w:numId="23">
    <w:abstractNumId w:val="15"/>
  </w:num>
  <w:num w:numId="24">
    <w:abstractNumId w:val="17"/>
  </w:num>
  <w:num w:numId="25">
    <w:abstractNumId w:val="24"/>
  </w:num>
  <w:num w:numId="26">
    <w:abstractNumId w:val="26"/>
  </w:num>
  <w:num w:numId="27">
    <w:abstractNumId w:val="23"/>
  </w:num>
  <w:num w:numId="28">
    <w:abstractNumId w:val="17"/>
    <w:lvlOverride w:ilvl="1">
      <w:lvl w:ilvl="1">
        <w:start w:val="1"/>
        <w:numFmt w:val="decimal"/>
        <w:pStyle w:val="Kop2"/>
        <w:lvlText w:val="%1.%2"/>
        <w:lvlJc w:val="right"/>
        <w:pPr>
          <w:ind w:left="0" w:hanging="170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right"/>
        <w:pPr>
          <w:ind w:left="0" w:hanging="170"/>
        </w:pPr>
        <w:rPr>
          <w:rFonts w:hint="default"/>
        </w:rPr>
      </w:lvl>
    </w:lvlOverride>
  </w:num>
  <w:num w:numId="29">
    <w:abstractNumId w:val="17"/>
    <w:lvlOverride w:ilvl="1">
      <w:lvl w:ilvl="1">
        <w:start w:val="1"/>
        <w:numFmt w:val="decimal"/>
        <w:pStyle w:val="Kop2"/>
        <w:lvlText w:val="%1.%2"/>
        <w:lvlJc w:val="right"/>
        <w:pPr>
          <w:ind w:left="0" w:hanging="170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right"/>
        <w:pPr>
          <w:ind w:left="0" w:hanging="17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7105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8F9"/>
    <w:rsid w:val="0000229F"/>
    <w:rsid w:val="00002345"/>
    <w:rsid w:val="00004562"/>
    <w:rsid w:val="00006164"/>
    <w:rsid w:val="00006237"/>
    <w:rsid w:val="0000663D"/>
    <w:rsid w:val="00007A96"/>
    <w:rsid w:val="00010D95"/>
    <w:rsid w:val="000112C1"/>
    <w:rsid w:val="00011BEA"/>
    <w:rsid w:val="00011BFA"/>
    <w:rsid w:val="00012581"/>
    <w:rsid w:val="000148A1"/>
    <w:rsid w:val="0001639F"/>
    <w:rsid w:val="00017AF5"/>
    <w:rsid w:val="0002562D"/>
    <w:rsid w:val="00026241"/>
    <w:rsid w:val="00026A71"/>
    <w:rsid w:val="00027802"/>
    <w:rsid w:val="00032805"/>
    <w:rsid w:val="0003377A"/>
    <w:rsid w:val="00035232"/>
    <w:rsid w:val="00036A64"/>
    <w:rsid w:val="000371AB"/>
    <w:rsid w:val="000418EF"/>
    <w:rsid w:val="00042C08"/>
    <w:rsid w:val="00043179"/>
    <w:rsid w:val="0004513F"/>
    <w:rsid w:val="00047428"/>
    <w:rsid w:val="00050D4B"/>
    <w:rsid w:val="0005205D"/>
    <w:rsid w:val="00052426"/>
    <w:rsid w:val="00052BC6"/>
    <w:rsid w:val="00052FF4"/>
    <w:rsid w:val="00053E43"/>
    <w:rsid w:val="0005430B"/>
    <w:rsid w:val="00057001"/>
    <w:rsid w:val="0005732F"/>
    <w:rsid w:val="00057ADD"/>
    <w:rsid w:val="00060534"/>
    <w:rsid w:val="00061815"/>
    <w:rsid w:val="00061C66"/>
    <w:rsid w:val="000623ED"/>
    <w:rsid w:val="0006449A"/>
    <w:rsid w:val="00064931"/>
    <w:rsid w:val="00065243"/>
    <w:rsid w:val="00065D72"/>
    <w:rsid w:val="000669D5"/>
    <w:rsid w:val="00066CD2"/>
    <w:rsid w:val="00066DF0"/>
    <w:rsid w:val="0006740D"/>
    <w:rsid w:val="00073B61"/>
    <w:rsid w:val="00073BBC"/>
    <w:rsid w:val="00074A96"/>
    <w:rsid w:val="00074DAC"/>
    <w:rsid w:val="00075ABE"/>
    <w:rsid w:val="000764E8"/>
    <w:rsid w:val="000771AF"/>
    <w:rsid w:val="000807B4"/>
    <w:rsid w:val="00080A29"/>
    <w:rsid w:val="000874E2"/>
    <w:rsid w:val="00093639"/>
    <w:rsid w:val="00094AF9"/>
    <w:rsid w:val="00094E74"/>
    <w:rsid w:val="0009698A"/>
    <w:rsid w:val="00096B56"/>
    <w:rsid w:val="000972EA"/>
    <w:rsid w:val="000A1B78"/>
    <w:rsid w:val="000A26D0"/>
    <w:rsid w:val="000A5AC8"/>
    <w:rsid w:val="000A63F1"/>
    <w:rsid w:val="000A7A8A"/>
    <w:rsid w:val="000B2513"/>
    <w:rsid w:val="000B2951"/>
    <w:rsid w:val="000B35F2"/>
    <w:rsid w:val="000B3A8F"/>
    <w:rsid w:val="000B7F7A"/>
    <w:rsid w:val="000C0969"/>
    <w:rsid w:val="000C0A09"/>
    <w:rsid w:val="000C1A1A"/>
    <w:rsid w:val="000C47DE"/>
    <w:rsid w:val="000D2AA2"/>
    <w:rsid w:val="000D6AB7"/>
    <w:rsid w:val="000D6B77"/>
    <w:rsid w:val="000D7D7C"/>
    <w:rsid w:val="000E1539"/>
    <w:rsid w:val="000E2048"/>
    <w:rsid w:val="000E271B"/>
    <w:rsid w:val="000E4637"/>
    <w:rsid w:val="000E55A1"/>
    <w:rsid w:val="000E662C"/>
    <w:rsid w:val="000E6A23"/>
    <w:rsid w:val="000E6E43"/>
    <w:rsid w:val="000F213A"/>
    <w:rsid w:val="000F2D93"/>
    <w:rsid w:val="000F3233"/>
    <w:rsid w:val="000F650E"/>
    <w:rsid w:val="00100B98"/>
    <w:rsid w:val="00101F7C"/>
    <w:rsid w:val="0010303B"/>
    <w:rsid w:val="00104F83"/>
    <w:rsid w:val="00105153"/>
    <w:rsid w:val="00106601"/>
    <w:rsid w:val="00110A9F"/>
    <w:rsid w:val="00113280"/>
    <w:rsid w:val="001134E8"/>
    <w:rsid w:val="001170AE"/>
    <w:rsid w:val="00121669"/>
    <w:rsid w:val="00121C08"/>
    <w:rsid w:val="001220C7"/>
    <w:rsid w:val="00122DED"/>
    <w:rsid w:val="00123B69"/>
    <w:rsid w:val="00124CA3"/>
    <w:rsid w:val="00124EA9"/>
    <w:rsid w:val="0012779F"/>
    <w:rsid w:val="00132265"/>
    <w:rsid w:val="00133467"/>
    <w:rsid w:val="00134E43"/>
    <w:rsid w:val="00135A2A"/>
    <w:rsid w:val="00135E7B"/>
    <w:rsid w:val="00135F4B"/>
    <w:rsid w:val="00137CBB"/>
    <w:rsid w:val="00140ADB"/>
    <w:rsid w:val="001432CE"/>
    <w:rsid w:val="001446F3"/>
    <w:rsid w:val="00145B8E"/>
    <w:rsid w:val="0014640F"/>
    <w:rsid w:val="001526C5"/>
    <w:rsid w:val="00152E4D"/>
    <w:rsid w:val="0015763B"/>
    <w:rsid w:val="001579D8"/>
    <w:rsid w:val="001633E9"/>
    <w:rsid w:val="001639F5"/>
    <w:rsid w:val="001665F5"/>
    <w:rsid w:val="00173DF5"/>
    <w:rsid w:val="0018093D"/>
    <w:rsid w:val="001814FA"/>
    <w:rsid w:val="0018242F"/>
    <w:rsid w:val="00182BCC"/>
    <w:rsid w:val="001836B2"/>
    <w:rsid w:val="00183BD1"/>
    <w:rsid w:val="00184932"/>
    <w:rsid w:val="0018669E"/>
    <w:rsid w:val="00187951"/>
    <w:rsid w:val="00187A59"/>
    <w:rsid w:val="00195740"/>
    <w:rsid w:val="001962A0"/>
    <w:rsid w:val="001A22D9"/>
    <w:rsid w:val="001A37E9"/>
    <w:rsid w:val="001A3A20"/>
    <w:rsid w:val="001A5A31"/>
    <w:rsid w:val="001A6BB1"/>
    <w:rsid w:val="001A6EDD"/>
    <w:rsid w:val="001A7926"/>
    <w:rsid w:val="001B1B37"/>
    <w:rsid w:val="001B2D56"/>
    <w:rsid w:val="001B3AA3"/>
    <w:rsid w:val="001B4C7E"/>
    <w:rsid w:val="001C11BE"/>
    <w:rsid w:val="001C6232"/>
    <w:rsid w:val="001C63E7"/>
    <w:rsid w:val="001D2384"/>
    <w:rsid w:val="001D2A06"/>
    <w:rsid w:val="001D4D86"/>
    <w:rsid w:val="001D5304"/>
    <w:rsid w:val="001D747C"/>
    <w:rsid w:val="001E2293"/>
    <w:rsid w:val="001E2E1E"/>
    <w:rsid w:val="001E34AC"/>
    <w:rsid w:val="001E4640"/>
    <w:rsid w:val="001E4E2E"/>
    <w:rsid w:val="001E7B23"/>
    <w:rsid w:val="001F0299"/>
    <w:rsid w:val="001F0700"/>
    <w:rsid w:val="001F2C74"/>
    <w:rsid w:val="001F3BA9"/>
    <w:rsid w:val="001F413B"/>
    <w:rsid w:val="001F4734"/>
    <w:rsid w:val="001F5B4F"/>
    <w:rsid w:val="001F5C28"/>
    <w:rsid w:val="001F6547"/>
    <w:rsid w:val="001F68BD"/>
    <w:rsid w:val="00200C91"/>
    <w:rsid w:val="00201C1F"/>
    <w:rsid w:val="0020548B"/>
    <w:rsid w:val="0020606A"/>
    <w:rsid w:val="0020607F"/>
    <w:rsid w:val="00206E2A"/>
    <w:rsid w:val="00206FF8"/>
    <w:rsid w:val="002074B2"/>
    <w:rsid w:val="002104DD"/>
    <w:rsid w:val="00210D7D"/>
    <w:rsid w:val="002114AB"/>
    <w:rsid w:val="0021298C"/>
    <w:rsid w:val="00213B0B"/>
    <w:rsid w:val="00213EC7"/>
    <w:rsid w:val="00216489"/>
    <w:rsid w:val="002166F5"/>
    <w:rsid w:val="00220A9C"/>
    <w:rsid w:val="00220EB1"/>
    <w:rsid w:val="002225FF"/>
    <w:rsid w:val="00223B1A"/>
    <w:rsid w:val="00225847"/>
    <w:rsid w:val="00225889"/>
    <w:rsid w:val="00230B64"/>
    <w:rsid w:val="00231490"/>
    <w:rsid w:val="00233401"/>
    <w:rsid w:val="00236DE9"/>
    <w:rsid w:val="00242226"/>
    <w:rsid w:val="0024585A"/>
    <w:rsid w:val="00250126"/>
    <w:rsid w:val="00250D86"/>
    <w:rsid w:val="002518D2"/>
    <w:rsid w:val="00252B9A"/>
    <w:rsid w:val="00253E1D"/>
    <w:rsid w:val="00254088"/>
    <w:rsid w:val="00256039"/>
    <w:rsid w:val="00257AA9"/>
    <w:rsid w:val="002611EF"/>
    <w:rsid w:val="00261721"/>
    <w:rsid w:val="00262D4E"/>
    <w:rsid w:val="002646C8"/>
    <w:rsid w:val="00265281"/>
    <w:rsid w:val="002653E4"/>
    <w:rsid w:val="00265C09"/>
    <w:rsid w:val="002662D8"/>
    <w:rsid w:val="002664C9"/>
    <w:rsid w:val="002710E9"/>
    <w:rsid w:val="00276BFF"/>
    <w:rsid w:val="0027704D"/>
    <w:rsid w:val="0027735A"/>
    <w:rsid w:val="00280270"/>
    <w:rsid w:val="00280D1D"/>
    <w:rsid w:val="00280FF7"/>
    <w:rsid w:val="00281946"/>
    <w:rsid w:val="00282B5D"/>
    <w:rsid w:val="00283592"/>
    <w:rsid w:val="00286732"/>
    <w:rsid w:val="00286914"/>
    <w:rsid w:val="00287B31"/>
    <w:rsid w:val="00291D1D"/>
    <w:rsid w:val="002947AF"/>
    <w:rsid w:val="00294CD2"/>
    <w:rsid w:val="002A1C07"/>
    <w:rsid w:val="002A2E44"/>
    <w:rsid w:val="002A629C"/>
    <w:rsid w:val="002A6839"/>
    <w:rsid w:val="002A7B2A"/>
    <w:rsid w:val="002B08A4"/>
    <w:rsid w:val="002B0AE6"/>
    <w:rsid w:val="002B2998"/>
    <w:rsid w:val="002B4EEA"/>
    <w:rsid w:val="002B64EE"/>
    <w:rsid w:val="002C1C1A"/>
    <w:rsid w:val="002C4004"/>
    <w:rsid w:val="002C4099"/>
    <w:rsid w:val="002C46FB"/>
    <w:rsid w:val="002C5F47"/>
    <w:rsid w:val="002D01D2"/>
    <w:rsid w:val="002D0E88"/>
    <w:rsid w:val="002D231D"/>
    <w:rsid w:val="002D27F4"/>
    <w:rsid w:val="002D2A57"/>
    <w:rsid w:val="002D2C44"/>
    <w:rsid w:val="002D3FEB"/>
    <w:rsid w:val="002D4156"/>
    <w:rsid w:val="002D499D"/>
    <w:rsid w:val="002D5153"/>
    <w:rsid w:val="002D520C"/>
    <w:rsid w:val="002D52B2"/>
    <w:rsid w:val="002D5498"/>
    <w:rsid w:val="002E0AF7"/>
    <w:rsid w:val="002E105A"/>
    <w:rsid w:val="002E2394"/>
    <w:rsid w:val="002E2611"/>
    <w:rsid w:val="002E274E"/>
    <w:rsid w:val="002E2D01"/>
    <w:rsid w:val="002E4BDA"/>
    <w:rsid w:val="002E6004"/>
    <w:rsid w:val="002E68CD"/>
    <w:rsid w:val="002E6A2D"/>
    <w:rsid w:val="002E7190"/>
    <w:rsid w:val="002F11AE"/>
    <w:rsid w:val="002F26FE"/>
    <w:rsid w:val="002F4CA7"/>
    <w:rsid w:val="002F678C"/>
    <w:rsid w:val="002F72FC"/>
    <w:rsid w:val="002F7B77"/>
    <w:rsid w:val="0030122B"/>
    <w:rsid w:val="003063C0"/>
    <w:rsid w:val="00306588"/>
    <w:rsid w:val="00310BF7"/>
    <w:rsid w:val="00312D26"/>
    <w:rsid w:val="003138B7"/>
    <w:rsid w:val="00316B6B"/>
    <w:rsid w:val="00317DEA"/>
    <w:rsid w:val="00320A05"/>
    <w:rsid w:val="00321580"/>
    <w:rsid w:val="00322A9F"/>
    <w:rsid w:val="00323121"/>
    <w:rsid w:val="00323A83"/>
    <w:rsid w:val="00323FDE"/>
    <w:rsid w:val="00334D4B"/>
    <w:rsid w:val="00335B5E"/>
    <w:rsid w:val="00336CBC"/>
    <w:rsid w:val="00337DDE"/>
    <w:rsid w:val="00341AAF"/>
    <w:rsid w:val="00345AC5"/>
    <w:rsid w:val="00346631"/>
    <w:rsid w:val="00346FB2"/>
    <w:rsid w:val="00347094"/>
    <w:rsid w:val="0035057E"/>
    <w:rsid w:val="00352D42"/>
    <w:rsid w:val="0035373B"/>
    <w:rsid w:val="003563E1"/>
    <w:rsid w:val="00357659"/>
    <w:rsid w:val="00360068"/>
    <w:rsid w:val="003609A6"/>
    <w:rsid w:val="00362AA8"/>
    <w:rsid w:val="0036336D"/>
    <w:rsid w:val="00364B2C"/>
    <w:rsid w:val="00364E1D"/>
    <w:rsid w:val="003650DF"/>
    <w:rsid w:val="003651E3"/>
    <w:rsid w:val="00365254"/>
    <w:rsid w:val="00365327"/>
    <w:rsid w:val="00370A71"/>
    <w:rsid w:val="00370E0A"/>
    <w:rsid w:val="00371C69"/>
    <w:rsid w:val="00373BF7"/>
    <w:rsid w:val="00374C23"/>
    <w:rsid w:val="00374C85"/>
    <w:rsid w:val="00374D9A"/>
    <w:rsid w:val="003769CE"/>
    <w:rsid w:val="00377612"/>
    <w:rsid w:val="00382603"/>
    <w:rsid w:val="00383722"/>
    <w:rsid w:val="00383954"/>
    <w:rsid w:val="00383A2E"/>
    <w:rsid w:val="00384F94"/>
    <w:rsid w:val="00385934"/>
    <w:rsid w:val="00390D9F"/>
    <w:rsid w:val="00390E94"/>
    <w:rsid w:val="0039126D"/>
    <w:rsid w:val="003921B3"/>
    <w:rsid w:val="003921E5"/>
    <w:rsid w:val="00392BCB"/>
    <w:rsid w:val="00393F78"/>
    <w:rsid w:val="003964D4"/>
    <w:rsid w:val="0039656A"/>
    <w:rsid w:val="003A03BE"/>
    <w:rsid w:val="003A092E"/>
    <w:rsid w:val="003A2BB6"/>
    <w:rsid w:val="003A33A5"/>
    <w:rsid w:val="003A4647"/>
    <w:rsid w:val="003A491D"/>
    <w:rsid w:val="003A5ED3"/>
    <w:rsid w:val="003A6677"/>
    <w:rsid w:val="003B04F1"/>
    <w:rsid w:val="003B0E5F"/>
    <w:rsid w:val="003B1016"/>
    <w:rsid w:val="003B14A0"/>
    <w:rsid w:val="003B3641"/>
    <w:rsid w:val="003B5816"/>
    <w:rsid w:val="003B595E"/>
    <w:rsid w:val="003C0A61"/>
    <w:rsid w:val="003C605C"/>
    <w:rsid w:val="003C7CFA"/>
    <w:rsid w:val="003D04B7"/>
    <w:rsid w:val="003D09E4"/>
    <w:rsid w:val="003D1AA3"/>
    <w:rsid w:val="003D414A"/>
    <w:rsid w:val="003D49E5"/>
    <w:rsid w:val="003D7F84"/>
    <w:rsid w:val="003E0720"/>
    <w:rsid w:val="003E2EED"/>
    <w:rsid w:val="003E30F2"/>
    <w:rsid w:val="003E3B7D"/>
    <w:rsid w:val="003E5FAA"/>
    <w:rsid w:val="003E766F"/>
    <w:rsid w:val="003E78F9"/>
    <w:rsid w:val="003F2747"/>
    <w:rsid w:val="003F2BC0"/>
    <w:rsid w:val="003F359D"/>
    <w:rsid w:val="003F768C"/>
    <w:rsid w:val="004001AF"/>
    <w:rsid w:val="004006AA"/>
    <w:rsid w:val="0040078D"/>
    <w:rsid w:val="004021E0"/>
    <w:rsid w:val="00410F28"/>
    <w:rsid w:val="00413300"/>
    <w:rsid w:val="00413AF8"/>
    <w:rsid w:val="00413EDC"/>
    <w:rsid w:val="004140A4"/>
    <w:rsid w:val="0041674F"/>
    <w:rsid w:val="00416DA5"/>
    <w:rsid w:val="0041749C"/>
    <w:rsid w:val="00417BBA"/>
    <w:rsid w:val="00420AB1"/>
    <w:rsid w:val="00421425"/>
    <w:rsid w:val="00421E31"/>
    <w:rsid w:val="0042594D"/>
    <w:rsid w:val="004307FD"/>
    <w:rsid w:val="00430B83"/>
    <w:rsid w:val="004320BD"/>
    <w:rsid w:val="00433216"/>
    <w:rsid w:val="0043792B"/>
    <w:rsid w:val="004405B1"/>
    <w:rsid w:val="00444806"/>
    <w:rsid w:val="00444E70"/>
    <w:rsid w:val="00447E13"/>
    <w:rsid w:val="004508AF"/>
    <w:rsid w:val="00451456"/>
    <w:rsid w:val="00451AFF"/>
    <w:rsid w:val="00451FDB"/>
    <w:rsid w:val="004564A6"/>
    <w:rsid w:val="004570C5"/>
    <w:rsid w:val="00460249"/>
    <w:rsid w:val="00460433"/>
    <w:rsid w:val="004618A8"/>
    <w:rsid w:val="004656F6"/>
    <w:rsid w:val="004659D3"/>
    <w:rsid w:val="00466D71"/>
    <w:rsid w:val="00467706"/>
    <w:rsid w:val="00470515"/>
    <w:rsid w:val="00471C0F"/>
    <w:rsid w:val="00472E5E"/>
    <w:rsid w:val="004733C3"/>
    <w:rsid w:val="00473436"/>
    <w:rsid w:val="0047392D"/>
    <w:rsid w:val="0047518D"/>
    <w:rsid w:val="004804E1"/>
    <w:rsid w:val="00483372"/>
    <w:rsid w:val="00484C8E"/>
    <w:rsid w:val="004854A7"/>
    <w:rsid w:val="00485C09"/>
    <w:rsid w:val="00486319"/>
    <w:rsid w:val="004869BA"/>
    <w:rsid w:val="004873CB"/>
    <w:rsid w:val="00487543"/>
    <w:rsid w:val="004875E2"/>
    <w:rsid w:val="00490BBD"/>
    <w:rsid w:val="00493625"/>
    <w:rsid w:val="0049458A"/>
    <w:rsid w:val="00495327"/>
    <w:rsid w:val="00495E3B"/>
    <w:rsid w:val="004967DD"/>
    <w:rsid w:val="00497929"/>
    <w:rsid w:val="004A0FF2"/>
    <w:rsid w:val="004A11DD"/>
    <w:rsid w:val="004A29BB"/>
    <w:rsid w:val="004A382E"/>
    <w:rsid w:val="004A3B6A"/>
    <w:rsid w:val="004A433E"/>
    <w:rsid w:val="004A646F"/>
    <w:rsid w:val="004B2C90"/>
    <w:rsid w:val="004B334E"/>
    <w:rsid w:val="004B5691"/>
    <w:rsid w:val="004B6580"/>
    <w:rsid w:val="004B6D36"/>
    <w:rsid w:val="004B7B4B"/>
    <w:rsid w:val="004C12B9"/>
    <w:rsid w:val="004C22D4"/>
    <w:rsid w:val="004C51F8"/>
    <w:rsid w:val="004C5BAD"/>
    <w:rsid w:val="004C5F18"/>
    <w:rsid w:val="004C7735"/>
    <w:rsid w:val="004D0D06"/>
    <w:rsid w:val="004D2412"/>
    <w:rsid w:val="004D2987"/>
    <w:rsid w:val="004D4DE7"/>
    <w:rsid w:val="004D542F"/>
    <w:rsid w:val="004D5434"/>
    <w:rsid w:val="004D5A3C"/>
    <w:rsid w:val="004D6559"/>
    <w:rsid w:val="004E1DAC"/>
    <w:rsid w:val="004E3663"/>
    <w:rsid w:val="004E3FFF"/>
    <w:rsid w:val="004F072A"/>
    <w:rsid w:val="004F1E9E"/>
    <w:rsid w:val="004F291A"/>
    <w:rsid w:val="004F4A4D"/>
    <w:rsid w:val="004F506B"/>
    <w:rsid w:val="004F6A99"/>
    <w:rsid w:val="005004CB"/>
    <w:rsid w:val="005017F3"/>
    <w:rsid w:val="00501A64"/>
    <w:rsid w:val="00502777"/>
    <w:rsid w:val="00503B25"/>
    <w:rsid w:val="00503BFD"/>
    <w:rsid w:val="005043E5"/>
    <w:rsid w:val="005059EF"/>
    <w:rsid w:val="0051069A"/>
    <w:rsid w:val="005107D2"/>
    <w:rsid w:val="00513D36"/>
    <w:rsid w:val="00515E2F"/>
    <w:rsid w:val="00515FA6"/>
    <w:rsid w:val="00521726"/>
    <w:rsid w:val="00524E92"/>
    <w:rsid w:val="005261D3"/>
    <w:rsid w:val="00526530"/>
    <w:rsid w:val="00526CB9"/>
    <w:rsid w:val="005300DB"/>
    <w:rsid w:val="00532CC7"/>
    <w:rsid w:val="005348D2"/>
    <w:rsid w:val="0053645C"/>
    <w:rsid w:val="005412A1"/>
    <w:rsid w:val="0054181B"/>
    <w:rsid w:val="00542339"/>
    <w:rsid w:val="00545244"/>
    <w:rsid w:val="00546964"/>
    <w:rsid w:val="00552CC6"/>
    <w:rsid w:val="00552FEB"/>
    <w:rsid w:val="00553030"/>
    <w:rsid w:val="00553801"/>
    <w:rsid w:val="00553C16"/>
    <w:rsid w:val="00555BE4"/>
    <w:rsid w:val="00556607"/>
    <w:rsid w:val="0056136F"/>
    <w:rsid w:val="005615BE"/>
    <w:rsid w:val="00562E3D"/>
    <w:rsid w:val="00563CB3"/>
    <w:rsid w:val="00565D85"/>
    <w:rsid w:val="0056616E"/>
    <w:rsid w:val="00567C5B"/>
    <w:rsid w:val="00570837"/>
    <w:rsid w:val="00571C0F"/>
    <w:rsid w:val="00573B9C"/>
    <w:rsid w:val="00574292"/>
    <w:rsid w:val="00575B51"/>
    <w:rsid w:val="00575E4C"/>
    <w:rsid w:val="00575FFC"/>
    <w:rsid w:val="005770AC"/>
    <w:rsid w:val="00577732"/>
    <w:rsid w:val="0058166C"/>
    <w:rsid w:val="005818B8"/>
    <w:rsid w:val="00581C63"/>
    <w:rsid w:val="00582397"/>
    <w:rsid w:val="005823B4"/>
    <w:rsid w:val="005826F3"/>
    <w:rsid w:val="00584179"/>
    <w:rsid w:val="0058765A"/>
    <w:rsid w:val="005876C2"/>
    <w:rsid w:val="0059027A"/>
    <w:rsid w:val="005929CB"/>
    <w:rsid w:val="0059608A"/>
    <w:rsid w:val="005A2BEC"/>
    <w:rsid w:val="005A5525"/>
    <w:rsid w:val="005A599F"/>
    <w:rsid w:val="005A60B0"/>
    <w:rsid w:val="005A629F"/>
    <w:rsid w:val="005A6EEE"/>
    <w:rsid w:val="005B388A"/>
    <w:rsid w:val="005B454F"/>
    <w:rsid w:val="005B4FAF"/>
    <w:rsid w:val="005B605D"/>
    <w:rsid w:val="005B6477"/>
    <w:rsid w:val="005C0748"/>
    <w:rsid w:val="005C167D"/>
    <w:rsid w:val="005C2E1A"/>
    <w:rsid w:val="005C5603"/>
    <w:rsid w:val="005C5EC9"/>
    <w:rsid w:val="005C6668"/>
    <w:rsid w:val="005C689F"/>
    <w:rsid w:val="005D1D5E"/>
    <w:rsid w:val="005D35A6"/>
    <w:rsid w:val="005D4151"/>
    <w:rsid w:val="005D5E21"/>
    <w:rsid w:val="005D62D1"/>
    <w:rsid w:val="005E29CF"/>
    <w:rsid w:val="005E3E58"/>
    <w:rsid w:val="005E4A3C"/>
    <w:rsid w:val="005E4D6F"/>
    <w:rsid w:val="005E4F38"/>
    <w:rsid w:val="005E64E9"/>
    <w:rsid w:val="005E7EAC"/>
    <w:rsid w:val="005F0DD7"/>
    <w:rsid w:val="005F2DFD"/>
    <w:rsid w:val="005F3A10"/>
    <w:rsid w:val="005F4B2B"/>
    <w:rsid w:val="005F5236"/>
    <w:rsid w:val="005F5DA0"/>
    <w:rsid w:val="005F6DEF"/>
    <w:rsid w:val="005F76EC"/>
    <w:rsid w:val="005F7D9F"/>
    <w:rsid w:val="006000BE"/>
    <w:rsid w:val="00600E47"/>
    <w:rsid w:val="00601D65"/>
    <w:rsid w:val="00603286"/>
    <w:rsid w:val="006040DB"/>
    <w:rsid w:val="006067F8"/>
    <w:rsid w:val="00606D41"/>
    <w:rsid w:val="00611297"/>
    <w:rsid w:val="00612C22"/>
    <w:rsid w:val="006140AD"/>
    <w:rsid w:val="00615FCD"/>
    <w:rsid w:val="00617DEB"/>
    <w:rsid w:val="0062102F"/>
    <w:rsid w:val="00622F8B"/>
    <w:rsid w:val="0062306D"/>
    <w:rsid w:val="0062405E"/>
    <w:rsid w:val="00624485"/>
    <w:rsid w:val="00624865"/>
    <w:rsid w:val="00625495"/>
    <w:rsid w:val="00626944"/>
    <w:rsid w:val="006328BC"/>
    <w:rsid w:val="00635C4A"/>
    <w:rsid w:val="00637254"/>
    <w:rsid w:val="00641E45"/>
    <w:rsid w:val="006457DE"/>
    <w:rsid w:val="00646076"/>
    <w:rsid w:val="006464B0"/>
    <w:rsid w:val="00647A67"/>
    <w:rsid w:val="00651DF3"/>
    <w:rsid w:val="006531F0"/>
    <w:rsid w:val="00653D01"/>
    <w:rsid w:val="00654A04"/>
    <w:rsid w:val="00655617"/>
    <w:rsid w:val="006565F0"/>
    <w:rsid w:val="00656917"/>
    <w:rsid w:val="006579B1"/>
    <w:rsid w:val="006609D0"/>
    <w:rsid w:val="00660CBF"/>
    <w:rsid w:val="006615C9"/>
    <w:rsid w:val="00664408"/>
    <w:rsid w:val="00664986"/>
    <w:rsid w:val="00664CD7"/>
    <w:rsid w:val="00664EE1"/>
    <w:rsid w:val="006662ED"/>
    <w:rsid w:val="0067287E"/>
    <w:rsid w:val="00672C59"/>
    <w:rsid w:val="0067608A"/>
    <w:rsid w:val="006767B2"/>
    <w:rsid w:val="00676EED"/>
    <w:rsid w:val="006772CA"/>
    <w:rsid w:val="006779C4"/>
    <w:rsid w:val="006826C7"/>
    <w:rsid w:val="00685EED"/>
    <w:rsid w:val="00691CC9"/>
    <w:rsid w:val="00694F23"/>
    <w:rsid w:val="006953A2"/>
    <w:rsid w:val="00697137"/>
    <w:rsid w:val="006975AF"/>
    <w:rsid w:val="006A03CC"/>
    <w:rsid w:val="006A0667"/>
    <w:rsid w:val="006A078D"/>
    <w:rsid w:val="006A1D6F"/>
    <w:rsid w:val="006A272F"/>
    <w:rsid w:val="006A35B5"/>
    <w:rsid w:val="006A3E94"/>
    <w:rsid w:val="006A5C71"/>
    <w:rsid w:val="006B108B"/>
    <w:rsid w:val="006B2426"/>
    <w:rsid w:val="006B2EDD"/>
    <w:rsid w:val="006B34C2"/>
    <w:rsid w:val="006B6044"/>
    <w:rsid w:val="006C3800"/>
    <w:rsid w:val="006C6A9D"/>
    <w:rsid w:val="006C7156"/>
    <w:rsid w:val="006D0F55"/>
    <w:rsid w:val="006D1154"/>
    <w:rsid w:val="006D1723"/>
    <w:rsid w:val="006D2A03"/>
    <w:rsid w:val="006D2AA1"/>
    <w:rsid w:val="006D2ECD"/>
    <w:rsid w:val="006D39A1"/>
    <w:rsid w:val="006D46C8"/>
    <w:rsid w:val="006D4D39"/>
    <w:rsid w:val="006D5DD5"/>
    <w:rsid w:val="006E1113"/>
    <w:rsid w:val="006E484F"/>
    <w:rsid w:val="006E4CAF"/>
    <w:rsid w:val="006F1A9E"/>
    <w:rsid w:val="006F2060"/>
    <w:rsid w:val="006F22B0"/>
    <w:rsid w:val="006F2520"/>
    <w:rsid w:val="006F4EB1"/>
    <w:rsid w:val="006F4F73"/>
    <w:rsid w:val="006F559F"/>
    <w:rsid w:val="006F6E6A"/>
    <w:rsid w:val="006F78C3"/>
    <w:rsid w:val="006F7B7B"/>
    <w:rsid w:val="0070214D"/>
    <w:rsid w:val="00703BD3"/>
    <w:rsid w:val="00705849"/>
    <w:rsid w:val="007058E2"/>
    <w:rsid w:val="00706308"/>
    <w:rsid w:val="00707DDF"/>
    <w:rsid w:val="00712665"/>
    <w:rsid w:val="0071386B"/>
    <w:rsid w:val="00715167"/>
    <w:rsid w:val="00716894"/>
    <w:rsid w:val="007168E7"/>
    <w:rsid w:val="00716B65"/>
    <w:rsid w:val="007206D5"/>
    <w:rsid w:val="00722299"/>
    <w:rsid w:val="0072252A"/>
    <w:rsid w:val="0072479C"/>
    <w:rsid w:val="00724E06"/>
    <w:rsid w:val="0072735A"/>
    <w:rsid w:val="0073052A"/>
    <w:rsid w:val="00731AD1"/>
    <w:rsid w:val="00732FCF"/>
    <w:rsid w:val="0073399A"/>
    <w:rsid w:val="00734313"/>
    <w:rsid w:val="007358BA"/>
    <w:rsid w:val="007361EE"/>
    <w:rsid w:val="007364CB"/>
    <w:rsid w:val="007408DE"/>
    <w:rsid w:val="00743326"/>
    <w:rsid w:val="00745C52"/>
    <w:rsid w:val="007463B2"/>
    <w:rsid w:val="00750733"/>
    <w:rsid w:val="00750780"/>
    <w:rsid w:val="00750D11"/>
    <w:rsid w:val="0075100E"/>
    <w:rsid w:val="007525D1"/>
    <w:rsid w:val="00752725"/>
    <w:rsid w:val="00755231"/>
    <w:rsid w:val="00755377"/>
    <w:rsid w:val="00756C31"/>
    <w:rsid w:val="00756C52"/>
    <w:rsid w:val="00756F71"/>
    <w:rsid w:val="00760A2F"/>
    <w:rsid w:val="007635C7"/>
    <w:rsid w:val="00763B35"/>
    <w:rsid w:val="00764AF2"/>
    <w:rsid w:val="00766E99"/>
    <w:rsid w:val="00770652"/>
    <w:rsid w:val="007706B0"/>
    <w:rsid w:val="0077073D"/>
    <w:rsid w:val="00770F1E"/>
    <w:rsid w:val="00775717"/>
    <w:rsid w:val="00776618"/>
    <w:rsid w:val="00781B89"/>
    <w:rsid w:val="00782462"/>
    <w:rsid w:val="007832CA"/>
    <w:rsid w:val="00783788"/>
    <w:rsid w:val="00783A59"/>
    <w:rsid w:val="00785C04"/>
    <w:rsid w:val="007865DD"/>
    <w:rsid w:val="00786CDF"/>
    <w:rsid w:val="00787B55"/>
    <w:rsid w:val="0079045C"/>
    <w:rsid w:val="00791752"/>
    <w:rsid w:val="0079179F"/>
    <w:rsid w:val="00793E98"/>
    <w:rsid w:val="00794285"/>
    <w:rsid w:val="00796A8D"/>
    <w:rsid w:val="00797A9F"/>
    <w:rsid w:val="00797E16"/>
    <w:rsid w:val="007A2A4A"/>
    <w:rsid w:val="007A33E3"/>
    <w:rsid w:val="007A3A0C"/>
    <w:rsid w:val="007A5AA2"/>
    <w:rsid w:val="007A7650"/>
    <w:rsid w:val="007B0C68"/>
    <w:rsid w:val="007B1EF3"/>
    <w:rsid w:val="007B3114"/>
    <w:rsid w:val="007B3948"/>
    <w:rsid w:val="007B3FC8"/>
    <w:rsid w:val="007B3FE5"/>
    <w:rsid w:val="007B3FE8"/>
    <w:rsid w:val="007B5373"/>
    <w:rsid w:val="007B5B39"/>
    <w:rsid w:val="007B5F50"/>
    <w:rsid w:val="007C0010"/>
    <w:rsid w:val="007C037C"/>
    <w:rsid w:val="007C5823"/>
    <w:rsid w:val="007D0C45"/>
    <w:rsid w:val="007D291B"/>
    <w:rsid w:val="007D3F0A"/>
    <w:rsid w:val="007D4A7D"/>
    <w:rsid w:val="007D4DCE"/>
    <w:rsid w:val="007D5DFF"/>
    <w:rsid w:val="007D66A1"/>
    <w:rsid w:val="007D6FC0"/>
    <w:rsid w:val="007E0117"/>
    <w:rsid w:val="007E1D7B"/>
    <w:rsid w:val="007E7724"/>
    <w:rsid w:val="007F0A2A"/>
    <w:rsid w:val="007F13F1"/>
    <w:rsid w:val="007F1417"/>
    <w:rsid w:val="007F2274"/>
    <w:rsid w:val="007F3581"/>
    <w:rsid w:val="007F400D"/>
    <w:rsid w:val="007F48F0"/>
    <w:rsid w:val="007F653F"/>
    <w:rsid w:val="008002CE"/>
    <w:rsid w:val="008024AB"/>
    <w:rsid w:val="00803632"/>
    <w:rsid w:val="008041C0"/>
    <w:rsid w:val="00804379"/>
    <w:rsid w:val="008064EE"/>
    <w:rsid w:val="00810585"/>
    <w:rsid w:val="00813785"/>
    <w:rsid w:val="0082065A"/>
    <w:rsid w:val="008213D5"/>
    <w:rsid w:val="008222EE"/>
    <w:rsid w:val="00823073"/>
    <w:rsid w:val="00823AC1"/>
    <w:rsid w:val="00824E50"/>
    <w:rsid w:val="0082543A"/>
    <w:rsid w:val="00826EA4"/>
    <w:rsid w:val="00827EAA"/>
    <w:rsid w:val="00831E0B"/>
    <w:rsid w:val="00832239"/>
    <w:rsid w:val="00833AE7"/>
    <w:rsid w:val="00835548"/>
    <w:rsid w:val="00836111"/>
    <w:rsid w:val="008364BA"/>
    <w:rsid w:val="00837106"/>
    <w:rsid w:val="0084186D"/>
    <w:rsid w:val="0084298D"/>
    <w:rsid w:val="00843B35"/>
    <w:rsid w:val="00846795"/>
    <w:rsid w:val="008470D9"/>
    <w:rsid w:val="008535FB"/>
    <w:rsid w:val="00854B34"/>
    <w:rsid w:val="00854C11"/>
    <w:rsid w:val="0085525D"/>
    <w:rsid w:val="00855D76"/>
    <w:rsid w:val="00856928"/>
    <w:rsid w:val="00857C48"/>
    <w:rsid w:val="00857D56"/>
    <w:rsid w:val="00857ED5"/>
    <w:rsid w:val="00860860"/>
    <w:rsid w:val="0086137E"/>
    <w:rsid w:val="00862B1D"/>
    <w:rsid w:val="00864434"/>
    <w:rsid w:val="008664DD"/>
    <w:rsid w:val="00870173"/>
    <w:rsid w:val="0087214D"/>
    <w:rsid w:val="008736AE"/>
    <w:rsid w:val="008775D3"/>
    <w:rsid w:val="00877BD5"/>
    <w:rsid w:val="008802D3"/>
    <w:rsid w:val="0088237A"/>
    <w:rsid w:val="00883631"/>
    <w:rsid w:val="008839AC"/>
    <w:rsid w:val="0088441B"/>
    <w:rsid w:val="00886BB9"/>
    <w:rsid w:val="008870F0"/>
    <w:rsid w:val="0088747A"/>
    <w:rsid w:val="00890CE8"/>
    <w:rsid w:val="008911A4"/>
    <w:rsid w:val="008931CF"/>
    <w:rsid w:val="00893934"/>
    <w:rsid w:val="00897CD8"/>
    <w:rsid w:val="008A276F"/>
    <w:rsid w:val="008A2A1D"/>
    <w:rsid w:val="008A32DC"/>
    <w:rsid w:val="008A55D1"/>
    <w:rsid w:val="008A5E5E"/>
    <w:rsid w:val="008A65D7"/>
    <w:rsid w:val="008A6742"/>
    <w:rsid w:val="008A70A0"/>
    <w:rsid w:val="008B0273"/>
    <w:rsid w:val="008B0D9E"/>
    <w:rsid w:val="008B0E7D"/>
    <w:rsid w:val="008B3CB3"/>
    <w:rsid w:val="008B41E8"/>
    <w:rsid w:val="008B5195"/>
    <w:rsid w:val="008B5CD1"/>
    <w:rsid w:val="008B7BE2"/>
    <w:rsid w:val="008C2BBE"/>
    <w:rsid w:val="008C2F90"/>
    <w:rsid w:val="008C3308"/>
    <w:rsid w:val="008C4674"/>
    <w:rsid w:val="008C6251"/>
    <w:rsid w:val="008D0466"/>
    <w:rsid w:val="008D40ED"/>
    <w:rsid w:val="008D565A"/>
    <w:rsid w:val="008D7243"/>
    <w:rsid w:val="008D7BDD"/>
    <w:rsid w:val="008E1F8F"/>
    <w:rsid w:val="008E421B"/>
    <w:rsid w:val="008E4379"/>
    <w:rsid w:val="008E4DEE"/>
    <w:rsid w:val="008F0051"/>
    <w:rsid w:val="008F01B8"/>
    <w:rsid w:val="008F44C2"/>
    <w:rsid w:val="00900995"/>
    <w:rsid w:val="0090254C"/>
    <w:rsid w:val="009067A9"/>
    <w:rsid w:val="0090724E"/>
    <w:rsid w:val="00907FD7"/>
    <w:rsid w:val="00910D57"/>
    <w:rsid w:val="00914C79"/>
    <w:rsid w:val="00915036"/>
    <w:rsid w:val="00915CB4"/>
    <w:rsid w:val="00916250"/>
    <w:rsid w:val="009221AC"/>
    <w:rsid w:val="009225D7"/>
    <w:rsid w:val="009228AD"/>
    <w:rsid w:val="00922FC6"/>
    <w:rsid w:val="00923D6A"/>
    <w:rsid w:val="009261FD"/>
    <w:rsid w:val="0092785C"/>
    <w:rsid w:val="00930EBB"/>
    <w:rsid w:val="00930FCB"/>
    <w:rsid w:val="00931366"/>
    <w:rsid w:val="00932F01"/>
    <w:rsid w:val="00934750"/>
    <w:rsid w:val="00934E30"/>
    <w:rsid w:val="00935271"/>
    <w:rsid w:val="009367C4"/>
    <w:rsid w:val="00942900"/>
    <w:rsid w:val="00943209"/>
    <w:rsid w:val="0094509D"/>
    <w:rsid w:val="00945318"/>
    <w:rsid w:val="00950DB4"/>
    <w:rsid w:val="009534C6"/>
    <w:rsid w:val="00954676"/>
    <w:rsid w:val="00955F6D"/>
    <w:rsid w:val="009575CA"/>
    <w:rsid w:val="009606EB"/>
    <w:rsid w:val="00960A14"/>
    <w:rsid w:val="0096172C"/>
    <w:rsid w:val="00961F8F"/>
    <w:rsid w:val="00963912"/>
    <w:rsid w:val="00963973"/>
    <w:rsid w:val="009645C3"/>
    <w:rsid w:val="00965A71"/>
    <w:rsid w:val="00966FFB"/>
    <w:rsid w:val="00971786"/>
    <w:rsid w:val="00971A71"/>
    <w:rsid w:val="00971B3B"/>
    <w:rsid w:val="00973DF9"/>
    <w:rsid w:val="00976250"/>
    <w:rsid w:val="00980D3C"/>
    <w:rsid w:val="00981203"/>
    <w:rsid w:val="00983C0B"/>
    <w:rsid w:val="00984BF0"/>
    <w:rsid w:val="009875C3"/>
    <w:rsid w:val="00990EC9"/>
    <w:rsid w:val="009954EA"/>
    <w:rsid w:val="00997465"/>
    <w:rsid w:val="009A1964"/>
    <w:rsid w:val="009A44FB"/>
    <w:rsid w:val="009A4C28"/>
    <w:rsid w:val="009B0054"/>
    <w:rsid w:val="009B079C"/>
    <w:rsid w:val="009B3832"/>
    <w:rsid w:val="009B4F5D"/>
    <w:rsid w:val="009B5BE8"/>
    <w:rsid w:val="009B5BFF"/>
    <w:rsid w:val="009B687C"/>
    <w:rsid w:val="009C1976"/>
    <w:rsid w:val="009C2BA9"/>
    <w:rsid w:val="009C2F9E"/>
    <w:rsid w:val="009C37AA"/>
    <w:rsid w:val="009C4C53"/>
    <w:rsid w:val="009C6A55"/>
    <w:rsid w:val="009C7897"/>
    <w:rsid w:val="009D37E7"/>
    <w:rsid w:val="009D49F8"/>
    <w:rsid w:val="009D5AE2"/>
    <w:rsid w:val="009E14F2"/>
    <w:rsid w:val="009E23B5"/>
    <w:rsid w:val="009E4D41"/>
    <w:rsid w:val="009E641E"/>
    <w:rsid w:val="009E6E03"/>
    <w:rsid w:val="009E7E85"/>
    <w:rsid w:val="009F3389"/>
    <w:rsid w:val="009F4294"/>
    <w:rsid w:val="009F561F"/>
    <w:rsid w:val="009F61EA"/>
    <w:rsid w:val="009F717A"/>
    <w:rsid w:val="009F79C2"/>
    <w:rsid w:val="00A007B7"/>
    <w:rsid w:val="00A00AC9"/>
    <w:rsid w:val="00A0119B"/>
    <w:rsid w:val="00A0554A"/>
    <w:rsid w:val="00A06A64"/>
    <w:rsid w:val="00A07FEF"/>
    <w:rsid w:val="00A10E3E"/>
    <w:rsid w:val="00A10EDA"/>
    <w:rsid w:val="00A120FB"/>
    <w:rsid w:val="00A12379"/>
    <w:rsid w:val="00A1330D"/>
    <w:rsid w:val="00A1404E"/>
    <w:rsid w:val="00A1497C"/>
    <w:rsid w:val="00A1585B"/>
    <w:rsid w:val="00A178BD"/>
    <w:rsid w:val="00A17CE5"/>
    <w:rsid w:val="00A21956"/>
    <w:rsid w:val="00A230E7"/>
    <w:rsid w:val="00A23A86"/>
    <w:rsid w:val="00A263DF"/>
    <w:rsid w:val="00A27624"/>
    <w:rsid w:val="00A3106A"/>
    <w:rsid w:val="00A322F3"/>
    <w:rsid w:val="00A326FC"/>
    <w:rsid w:val="00A328EC"/>
    <w:rsid w:val="00A34476"/>
    <w:rsid w:val="00A34FCF"/>
    <w:rsid w:val="00A40973"/>
    <w:rsid w:val="00A4182E"/>
    <w:rsid w:val="00A41DCF"/>
    <w:rsid w:val="00A42EEC"/>
    <w:rsid w:val="00A44359"/>
    <w:rsid w:val="00A50406"/>
    <w:rsid w:val="00A50767"/>
    <w:rsid w:val="00A50801"/>
    <w:rsid w:val="00A517D5"/>
    <w:rsid w:val="00A521C4"/>
    <w:rsid w:val="00A53C62"/>
    <w:rsid w:val="00A568E5"/>
    <w:rsid w:val="00A56EC7"/>
    <w:rsid w:val="00A570B2"/>
    <w:rsid w:val="00A60A58"/>
    <w:rsid w:val="00A61B21"/>
    <w:rsid w:val="00A62ECF"/>
    <w:rsid w:val="00A64189"/>
    <w:rsid w:val="00A64A54"/>
    <w:rsid w:val="00A65000"/>
    <w:rsid w:val="00A65440"/>
    <w:rsid w:val="00A65B09"/>
    <w:rsid w:val="00A670BB"/>
    <w:rsid w:val="00A67174"/>
    <w:rsid w:val="00A67EC7"/>
    <w:rsid w:val="00A745AB"/>
    <w:rsid w:val="00A75C49"/>
    <w:rsid w:val="00A76E7C"/>
    <w:rsid w:val="00A770F5"/>
    <w:rsid w:val="00A773CC"/>
    <w:rsid w:val="00A80FAF"/>
    <w:rsid w:val="00A818CA"/>
    <w:rsid w:val="00A871D6"/>
    <w:rsid w:val="00A87B9A"/>
    <w:rsid w:val="00A92C33"/>
    <w:rsid w:val="00A93C4F"/>
    <w:rsid w:val="00AA2F6F"/>
    <w:rsid w:val="00AA481B"/>
    <w:rsid w:val="00AA677A"/>
    <w:rsid w:val="00AA6CFE"/>
    <w:rsid w:val="00AA7E67"/>
    <w:rsid w:val="00AB06C6"/>
    <w:rsid w:val="00AB0D90"/>
    <w:rsid w:val="00AB125E"/>
    <w:rsid w:val="00AB1E21"/>
    <w:rsid w:val="00AB1E30"/>
    <w:rsid w:val="00AB2477"/>
    <w:rsid w:val="00AB276D"/>
    <w:rsid w:val="00AB3F76"/>
    <w:rsid w:val="00AB4327"/>
    <w:rsid w:val="00AB54DC"/>
    <w:rsid w:val="00AB56F0"/>
    <w:rsid w:val="00AB5DBD"/>
    <w:rsid w:val="00AB6A7C"/>
    <w:rsid w:val="00AB77BB"/>
    <w:rsid w:val="00AB7CDA"/>
    <w:rsid w:val="00AC259E"/>
    <w:rsid w:val="00AC273E"/>
    <w:rsid w:val="00AC33D0"/>
    <w:rsid w:val="00AC3CC7"/>
    <w:rsid w:val="00AC3D54"/>
    <w:rsid w:val="00AC3DFB"/>
    <w:rsid w:val="00AC3E92"/>
    <w:rsid w:val="00AC5B1A"/>
    <w:rsid w:val="00AD11A5"/>
    <w:rsid w:val="00AD20C4"/>
    <w:rsid w:val="00AD24E6"/>
    <w:rsid w:val="00AD31A0"/>
    <w:rsid w:val="00AD31CE"/>
    <w:rsid w:val="00AD4DF7"/>
    <w:rsid w:val="00AE0183"/>
    <w:rsid w:val="00AE0A2F"/>
    <w:rsid w:val="00AE2110"/>
    <w:rsid w:val="00AE2EB1"/>
    <w:rsid w:val="00AE3BDE"/>
    <w:rsid w:val="00AE4575"/>
    <w:rsid w:val="00AE6659"/>
    <w:rsid w:val="00AE6C36"/>
    <w:rsid w:val="00AE7538"/>
    <w:rsid w:val="00AF16C2"/>
    <w:rsid w:val="00AF1D95"/>
    <w:rsid w:val="00AF3F1C"/>
    <w:rsid w:val="00AF4AE8"/>
    <w:rsid w:val="00AF5E32"/>
    <w:rsid w:val="00AF6BCC"/>
    <w:rsid w:val="00B01DA1"/>
    <w:rsid w:val="00B07117"/>
    <w:rsid w:val="00B11A76"/>
    <w:rsid w:val="00B13132"/>
    <w:rsid w:val="00B15132"/>
    <w:rsid w:val="00B151CA"/>
    <w:rsid w:val="00B165E6"/>
    <w:rsid w:val="00B22149"/>
    <w:rsid w:val="00B233E3"/>
    <w:rsid w:val="00B30352"/>
    <w:rsid w:val="00B30B16"/>
    <w:rsid w:val="00B324D9"/>
    <w:rsid w:val="00B346DF"/>
    <w:rsid w:val="00B35710"/>
    <w:rsid w:val="00B372DD"/>
    <w:rsid w:val="00B40333"/>
    <w:rsid w:val="00B410F6"/>
    <w:rsid w:val="00B42533"/>
    <w:rsid w:val="00B43E3A"/>
    <w:rsid w:val="00B45095"/>
    <w:rsid w:val="00B452BD"/>
    <w:rsid w:val="00B45493"/>
    <w:rsid w:val="00B45508"/>
    <w:rsid w:val="00B460C2"/>
    <w:rsid w:val="00B47460"/>
    <w:rsid w:val="00B619A1"/>
    <w:rsid w:val="00B622A4"/>
    <w:rsid w:val="00B63EB9"/>
    <w:rsid w:val="00B668FB"/>
    <w:rsid w:val="00B67490"/>
    <w:rsid w:val="00B67B46"/>
    <w:rsid w:val="00B75ED8"/>
    <w:rsid w:val="00B77809"/>
    <w:rsid w:val="00B77D5B"/>
    <w:rsid w:val="00B83C3B"/>
    <w:rsid w:val="00B84268"/>
    <w:rsid w:val="00B860DC"/>
    <w:rsid w:val="00B86941"/>
    <w:rsid w:val="00B876BE"/>
    <w:rsid w:val="00B87E8C"/>
    <w:rsid w:val="00B90877"/>
    <w:rsid w:val="00B94F19"/>
    <w:rsid w:val="00B9540B"/>
    <w:rsid w:val="00B956C4"/>
    <w:rsid w:val="00B95CAD"/>
    <w:rsid w:val="00B95CF6"/>
    <w:rsid w:val="00B9605E"/>
    <w:rsid w:val="00B96FD2"/>
    <w:rsid w:val="00B97E57"/>
    <w:rsid w:val="00BA0760"/>
    <w:rsid w:val="00BA0E88"/>
    <w:rsid w:val="00BA0E9D"/>
    <w:rsid w:val="00BA1E5F"/>
    <w:rsid w:val="00BA3794"/>
    <w:rsid w:val="00BA3E2B"/>
    <w:rsid w:val="00BA3F4D"/>
    <w:rsid w:val="00BA4721"/>
    <w:rsid w:val="00BA79E3"/>
    <w:rsid w:val="00BA7AD9"/>
    <w:rsid w:val="00BB1FC1"/>
    <w:rsid w:val="00BB239A"/>
    <w:rsid w:val="00BB25FD"/>
    <w:rsid w:val="00BB31CE"/>
    <w:rsid w:val="00BB6CE1"/>
    <w:rsid w:val="00BC0188"/>
    <w:rsid w:val="00BC2231"/>
    <w:rsid w:val="00BC30D1"/>
    <w:rsid w:val="00BC4463"/>
    <w:rsid w:val="00BC4F19"/>
    <w:rsid w:val="00BC5837"/>
    <w:rsid w:val="00BC656D"/>
    <w:rsid w:val="00BC6FB7"/>
    <w:rsid w:val="00BC7CBC"/>
    <w:rsid w:val="00BD0642"/>
    <w:rsid w:val="00BD298A"/>
    <w:rsid w:val="00BD31C1"/>
    <w:rsid w:val="00BD331D"/>
    <w:rsid w:val="00BD366B"/>
    <w:rsid w:val="00BD4039"/>
    <w:rsid w:val="00BD6C97"/>
    <w:rsid w:val="00BE012C"/>
    <w:rsid w:val="00BE0E00"/>
    <w:rsid w:val="00BE1320"/>
    <w:rsid w:val="00BE1596"/>
    <w:rsid w:val="00BE2682"/>
    <w:rsid w:val="00BE346F"/>
    <w:rsid w:val="00BE55A7"/>
    <w:rsid w:val="00BE64B3"/>
    <w:rsid w:val="00BF0AEF"/>
    <w:rsid w:val="00BF0D5D"/>
    <w:rsid w:val="00BF147B"/>
    <w:rsid w:val="00BF178A"/>
    <w:rsid w:val="00BF18A3"/>
    <w:rsid w:val="00BF3618"/>
    <w:rsid w:val="00BF4225"/>
    <w:rsid w:val="00BF599A"/>
    <w:rsid w:val="00BF6A7B"/>
    <w:rsid w:val="00BF6B3C"/>
    <w:rsid w:val="00BF7C9F"/>
    <w:rsid w:val="00C023E3"/>
    <w:rsid w:val="00C024B0"/>
    <w:rsid w:val="00C0574C"/>
    <w:rsid w:val="00C05E5B"/>
    <w:rsid w:val="00C06D9A"/>
    <w:rsid w:val="00C0702B"/>
    <w:rsid w:val="00C11B08"/>
    <w:rsid w:val="00C12133"/>
    <w:rsid w:val="00C127BE"/>
    <w:rsid w:val="00C1483A"/>
    <w:rsid w:val="00C1665D"/>
    <w:rsid w:val="00C17A25"/>
    <w:rsid w:val="00C201EB"/>
    <w:rsid w:val="00C21193"/>
    <w:rsid w:val="00C2393B"/>
    <w:rsid w:val="00C2757C"/>
    <w:rsid w:val="00C32725"/>
    <w:rsid w:val="00C33308"/>
    <w:rsid w:val="00C34E4D"/>
    <w:rsid w:val="00C37232"/>
    <w:rsid w:val="00C4003A"/>
    <w:rsid w:val="00C40680"/>
    <w:rsid w:val="00C41422"/>
    <w:rsid w:val="00C42337"/>
    <w:rsid w:val="00C42363"/>
    <w:rsid w:val="00C43412"/>
    <w:rsid w:val="00C5043F"/>
    <w:rsid w:val="00C50828"/>
    <w:rsid w:val="00C51137"/>
    <w:rsid w:val="00C52123"/>
    <w:rsid w:val="00C54B96"/>
    <w:rsid w:val="00C556FE"/>
    <w:rsid w:val="00C57BE1"/>
    <w:rsid w:val="00C61EEB"/>
    <w:rsid w:val="00C6206C"/>
    <w:rsid w:val="00C63772"/>
    <w:rsid w:val="00C6471B"/>
    <w:rsid w:val="00C658D1"/>
    <w:rsid w:val="00C65E66"/>
    <w:rsid w:val="00C66E31"/>
    <w:rsid w:val="00C71895"/>
    <w:rsid w:val="00C7194C"/>
    <w:rsid w:val="00C72D11"/>
    <w:rsid w:val="00C73A60"/>
    <w:rsid w:val="00C741B5"/>
    <w:rsid w:val="00C752B7"/>
    <w:rsid w:val="00C7567A"/>
    <w:rsid w:val="00C76A2F"/>
    <w:rsid w:val="00C770B2"/>
    <w:rsid w:val="00C80FAB"/>
    <w:rsid w:val="00C8102A"/>
    <w:rsid w:val="00C83BE4"/>
    <w:rsid w:val="00C85CEA"/>
    <w:rsid w:val="00C863AE"/>
    <w:rsid w:val="00C86772"/>
    <w:rsid w:val="00C86B05"/>
    <w:rsid w:val="00C86B7A"/>
    <w:rsid w:val="00C87372"/>
    <w:rsid w:val="00C87814"/>
    <w:rsid w:val="00C919FC"/>
    <w:rsid w:val="00C9261B"/>
    <w:rsid w:val="00C92E08"/>
    <w:rsid w:val="00C92E7C"/>
    <w:rsid w:val="00C93473"/>
    <w:rsid w:val="00C9444F"/>
    <w:rsid w:val="00C971C1"/>
    <w:rsid w:val="00CA098B"/>
    <w:rsid w:val="00CA0BFA"/>
    <w:rsid w:val="00CA10BB"/>
    <w:rsid w:val="00CA1FE3"/>
    <w:rsid w:val="00CA2623"/>
    <w:rsid w:val="00CA332D"/>
    <w:rsid w:val="00CA49AA"/>
    <w:rsid w:val="00CA54F5"/>
    <w:rsid w:val="00CA68A3"/>
    <w:rsid w:val="00CA7559"/>
    <w:rsid w:val="00CB0F86"/>
    <w:rsid w:val="00CB254D"/>
    <w:rsid w:val="00CB3533"/>
    <w:rsid w:val="00CB6EF0"/>
    <w:rsid w:val="00CB7581"/>
    <w:rsid w:val="00CB7600"/>
    <w:rsid w:val="00CB7D2D"/>
    <w:rsid w:val="00CB7D61"/>
    <w:rsid w:val="00CC2AE7"/>
    <w:rsid w:val="00CC39C6"/>
    <w:rsid w:val="00CC42C9"/>
    <w:rsid w:val="00CC6A4B"/>
    <w:rsid w:val="00CD00DE"/>
    <w:rsid w:val="00CD04F1"/>
    <w:rsid w:val="00CD1C7F"/>
    <w:rsid w:val="00CD2DD8"/>
    <w:rsid w:val="00CD6069"/>
    <w:rsid w:val="00CD722B"/>
    <w:rsid w:val="00CD7A5A"/>
    <w:rsid w:val="00CD7AAF"/>
    <w:rsid w:val="00CD7E86"/>
    <w:rsid w:val="00CE0023"/>
    <w:rsid w:val="00CE0572"/>
    <w:rsid w:val="00CE2BA6"/>
    <w:rsid w:val="00CE35BC"/>
    <w:rsid w:val="00CE47BB"/>
    <w:rsid w:val="00CE564D"/>
    <w:rsid w:val="00CE5A0F"/>
    <w:rsid w:val="00CE6D57"/>
    <w:rsid w:val="00CE7A9F"/>
    <w:rsid w:val="00CF242D"/>
    <w:rsid w:val="00CF2784"/>
    <w:rsid w:val="00CF2B0C"/>
    <w:rsid w:val="00CF44EF"/>
    <w:rsid w:val="00CF7F0B"/>
    <w:rsid w:val="00D01018"/>
    <w:rsid w:val="00D01AB1"/>
    <w:rsid w:val="00D021AC"/>
    <w:rsid w:val="00D023A0"/>
    <w:rsid w:val="00D029B7"/>
    <w:rsid w:val="00D048CF"/>
    <w:rsid w:val="00D0609D"/>
    <w:rsid w:val="00D07BF1"/>
    <w:rsid w:val="00D10A24"/>
    <w:rsid w:val="00D10ECE"/>
    <w:rsid w:val="00D113EB"/>
    <w:rsid w:val="00D125BB"/>
    <w:rsid w:val="00D12F1F"/>
    <w:rsid w:val="00D16E87"/>
    <w:rsid w:val="00D17B4E"/>
    <w:rsid w:val="00D2002E"/>
    <w:rsid w:val="00D22E78"/>
    <w:rsid w:val="00D25AA0"/>
    <w:rsid w:val="00D267F1"/>
    <w:rsid w:val="00D27D0E"/>
    <w:rsid w:val="00D33467"/>
    <w:rsid w:val="00D35DA7"/>
    <w:rsid w:val="00D37574"/>
    <w:rsid w:val="00D37D76"/>
    <w:rsid w:val="00D37F7C"/>
    <w:rsid w:val="00D420C8"/>
    <w:rsid w:val="00D43FB2"/>
    <w:rsid w:val="00D44753"/>
    <w:rsid w:val="00D460A3"/>
    <w:rsid w:val="00D479C8"/>
    <w:rsid w:val="00D47AD0"/>
    <w:rsid w:val="00D47F71"/>
    <w:rsid w:val="00D5064F"/>
    <w:rsid w:val="00D52310"/>
    <w:rsid w:val="00D552C4"/>
    <w:rsid w:val="00D5663D"/>
    <w:rsid w:val="00D57A57"/>
    <w:rsid w:val="00D60E2A"/>
    <w:rsid w:val="00D613A9"/>
    <w:rsid w:val="00D627EA"/>
    <w:rsid w:val="00D63A48"/>
    <w:rsid w:val="00D64068"/>
    <w:rsid w:val="00D643A8"/>
    <w:rsid w:val="00D644C5"/>
    <w:rsid w:val="00D6736B"/>
    <w:rsid w:val="00D71140"/>
    <w:rsid w:val="00D7238E"/>
    <w:rsid w:val="00D73003"/>
    <w:rsid w:val="00D73C03"/>
    <w:rsid w:val="00D74645"/>
    <w:rsid w:val="00D7644C"/>
    <w:rsid w:val="00D76E59"/>
    <w:rsid w:val="00D81A72"/>
    <w:rsid w:val="00D81A9A"/>
    <w:rsid w:val="00D82A7F"/>
    <w:rsid w:val="00D8323A"/>
    <w:rsid w:val="00D92AF7"/>
    <w:rsid w:val="00D92EDA"/>
    <w:rsid w:val="00D93451"/>
    <w:rsid w:val="00D9359B"/>
    <w:rsid w:val="00D945D6"/>
    <w:rsid w:val="00D94EC7"/>
    <w:rsid w:val="00DA136B"/>
    <w:rsid w:val="00DA5661"/>
    <w:rsid w:val="00DA5C0D"/>
    <w:rsid w:val="00DA5CB5"/>
    <w:rsid w:val="00DA611D"/>
    <w:rsid w:val="00DA675C"/>
    <w:rsid w:val="00DA6B42"/>
    <w:rsid w:val="00DA6E07"/>
    <w:rsid w:val="00DA7097"/>
    <w:rsid w:val="00DA749F"/>
    <w:rsid w:val="00DA7584"/>
    <w:rsid w:val="00DA7A62"/>
    <w:rsid w:val="00DB0413"/>
    <w:rsid w:val="00DB0F15"/>
    <w:rsid w:val="00DB16F1"/>
    <w:rsid w:val="00DB2441"/>
    <w:rsid w:val="00DB3292"/>
    <w:rsid w:val="00DB4AB5"/>
    <w:rsid w:val="00DC00A5"/>
    <w:rsid w:val="00DC0627"/>
    <w:rsid w:val="00DC2C2A"/>
    <w:rsid w:val="00DC2F99"/>
    <w:rsid w:val="00DC3075"/>
    <w:rsid w:val="00DC489D"/>
    <w:rsid w:val="00DC6A0D"/>
    <w:rsid w:val="00DC6BB2"/>
    <w:rsid w:val="00DD0EB0"/>
    <w:rsid w:val="00DD140B"/>
    <w:rsid w:val="00DD2123"/>
    <w:rsid w:val="00DD2A9E"/>
    <w:rsid w:val="00DD46D5"/>
    <w:rsid w:val="00DD509E"/>
    <w:rsid w:val="00DE088C"/>
    <w:rsid w:val="00DE09D8"/>
    <w:rsid w:val="00DE14C5"/>
    <w:rsid w:val="00DE2331"/>
    <w:rsid w:val="00DE29E2"/>
    <w:rsid w:val="00DE2FD1"/>
    <w:rsid w:val="00DE3A19"/>
    <w:rsid w:val="00DE5157"/>
    <w:rsid w:val="00DE7BC4"/>
    <w:rsid w:val="00DF1B7E"/>
    <w:rsid w:val="00DF1BBC"/>
    <w:rsid w:val="00DF39DC"/>
    <w:rsid w:val="00DF6363"/>
    <w:rsid w:val="00E00988"/>
    <w:rsid w:val="00E028BD"/>
    <w:rsid w:val="00E02C68"/>
    <w:rsid w:val="00E03F32"/>
    <w:rsid w:val="00E048F1"/>
    <w:rsid w:val="00E05BA5"/>
    <w:rsid w:val="00E07762"/>
    <w:rsid w:val="00E111F6"/>
    <w:rsid w:val="00E12CAA"/>
    <w:rsid w:val="00E13F79"/>
    <w:rsid w:val="00E142C1"/>
    <w:rsid w:val="00E144CE"/>
    <w:rsid w:val="00E14F52"/>
    <w:rsid w:val="00E175BD"/>
    <w:rsid w:val="00E219D4"/>
    <w:rsid w:val="00E23500"/>
    <w:rsid w:val="00E25062"/>
    <w:rsid w:val="00E26754"/>
    <w:rsid w:val="00E277EF"/>
    <w:rsid w:val="00E3098D"/>
    <w:rsid w:val="00E318F2"/>
    <w:rsid w:val="00E3270D"/>
    <w:rsid w:val="00E334BB"/>
    <w:rsid w:val="00E33BBF"/>
    <w:rsid w:val="00E35D5C"/>
    <w:rsid w:val="00E43103"/>
    <w:rsid w:val="00E4520C"/>
    <w:rsid w:val="00E45F90"/>
    <w:rsid w:val="00E47322"/>
    <w:rsid w:val="00E47E3C"/>
    <w:rsid w:val="00E52291"/>
    <w:rsid w:val="00E527BE"/>
    <w:rsid w:val="00E527DB"/>
    <w:rsid w:val="00E56D06"/>
    <w:rsid w:val="00E56EFE"/>
    <w:rsid w:val="00E60CE6"/>
    <w:rsid w:val="00E61D02"/>
    <w:rsid w:val="00E62B1D"/>
    <w:rsid w:val="00E62D48"/>
    <w:rsid w:val="00E63324"/>
    <w:rsid w:val="00E6431C"/>
    <w:rsid w:val="00E64BFF"/>
    <w:rsid w:val="00E65900"/>
    <w:rsid w:val="00E65D32"/>
    <w:rsid w:val="00E665FC"/>
    <w:rsid w:val="00E678A0"/>
    <w:rsid w:val="00E67C8F"/>
    <w:rsid w:val="00E7078D"/>
    <w:rsid w:val="00E7085E"/>
    <w:rsid w:val="00E72157"/>
    <w:rsid w:val="00E72521"/>
    <w:rsid w:val="00E73B41"/>
    <w:rsid w:val="00E749C9"/>
    <w:rsid w:val="00E76843"/>
    <w:rsid w:val="00E81611"/>
    <w:rsid w:val="00E81644"/>
    <w:rsid w:val="00E835F4"/>
    <w:rsid w:val="00E83EC7"/>
    <w:rsid w:val="00E876E5"/>
    <w:rsid w:val="00E876F7"/>
    <w:rsid w:val="00E87FB4"/>
    <w:rsid w:val="00E916E1"/>
    <w:rsid w:val="00E91EB0"/>
    <w:rsid w:val="00E93FCF"/>
    <w:rsid w:val="00E96BF0"/>
    <w:rsid w:val="00E96BFE"/>
    <w:rsid w:val="00E9778E"/>
    <w:rsid w:val="00EA082D"/>
    <w:rsid w:val="00EA0C86"/>
    <w:rsid w:val="00EA1322"/>
    <w:rsid w:val="00EA533A"/>
    <w:rsid w:val="00EA639A"/>
    <w:rsid w:val="00EB05D4"/>
    <w:rsid w:val="00EB1497"/>
    <w:rsid w:val="00EB53A8"/>
    <w:rsid w:val="00EB7A2C"/>
    <w:rsid w:val="00EB7C66"/>
    <w:rsid w:val="00EC1CB0"/>
    <w:rsid w:val="00EC702E"/>
    <w:rsid w:val="00EC72BE"/>
    <w:rsid w:val="00ED5253"/>
    <w:rsid w:val="00EE10A9"/>
    <w:rsid w:val="00EE1EE4"/>
    <w:rsid w:val="00EE23AF"/>
    <w:rsid w:val="00EE2791"/>
    <w:rsid w:val="00EE35E4"/>
    <w:rsid w:val="00EE79EF"/>
    <w:rsid w:val="00EF45B0"/>
    <w:rsid w:val="00EF5802"/>
    <w:rsid w:val="00EF7124"/>
    <w:rsid w:val="00F005C9"/>
    <w:rsid w:val="00F01300"/>
    <w:rsid w:val="00F02541"/>
    <w:rsid w:val="00F04349"/>
    <w:rsid w:val="00F06FC7"/>
    <w:rsid w:val="00F11654"/>
    <w:rsid w:val="00F123AD"/>
    <w:rsid w:val="00F13E33"/>
    <w:rsid w:val="00F1404D"/>
    <w:rsid w:val="00F1644A"/>
    <w:rsid w:val="00F16773"/>
    <w:rsid w:val="00F16B2B"/>
    <w:rsid w:val="00F16EDB"/>
    <w:rsid w:val="00F208DC"/>
    <w:rsid w:val="00F2175D"/>
    <w:rsid w:val="00F22CB3"/>
    <w:rsid w:val="00F234F5"/>
    <w:rsid w:val="00F24347"/>
    <w:rsid w:val="00F248F0"/>
    <w:rsid w:val="00F24923"/>
    <w:rsid w:val="00F3166C"/>
    <w:rsid w:val="00F322F6"/>
    <w:rsid w:val="00F33259"/>
    <w:rsid w:val="00F33446"/>
    <w:rsid w:val="00F33B73"/>
    <w:rsid w:val="00F40501"/>
    <w:rsid w:val="00F43FBF"/>
    <w:rsid w:val="00F44B92"/>
    <w:rsid w:val="00F44FB8"/>
    <w:rsid w:val="00F502CA"/>
    <w:rsid w:val="00F50DB2"/>
    <w:rsid w:val="00F51262"/>
    <w:rsid w:val="00F519B9"/>
    <w:rsid w:val="00F531C6"/>
    <w:rsid w:val="00F544AB"/>
    <w:rsid w:val="00F54B83"/>
    <w:rsid w:val="00F55C7E"/>
    <w:rsid w:val="00F55E8B"/>
    <w:rsid w:val="00F564F9"/>
    <w:rsid w:val="00F5695B"/>
    <w:rsid w:val="00F5749A"/>
    <w:rsid w:val="00F61D4D"/>
    <w:rsid w:val="00F6247A"/>
    <w:rsid w:val="00F65094"/>
    <w:rsid w:val="00F651C6"/>
    <w:rsid w:val="00F65BD3"/>
    <w:rsid w:val="00F65D6D"/>
    <w:rsid w:val="00F669B8"/>
    <w:rsid w:val="00F669BA"/>
    <w:rsid w:val="00F66C0D"/>
    <w:rsid w:val="00F671BF"/>
    <w:rsid w:val="00F671E7"/>
    <w:rsid w:val="00F715A3"/>
    <w:rsid w:val="00F71789"/>
    <w:rsid w:val="00F73FE0"/>
    <w:rsid w:val="00F763C5"/>
    <w:rsid w:val="00F7766C"/>
    <w:rsid w:val="00F82076"/>
    <w:rsid w:val="00F85CBC"/>
    <w:rsid w:val="00F86644"/>
    <w:rsid w:val="00F86897"/>
    <w:rsid w:val="00F9058F"/>
    <w:rsid w:val="00F93E90"/>
    <w:rsid w:val="00F94400"/>
    <w:rsid w:val="00F94FCC"/>
    <w:rsid w:val="00F9501A"/>
    <w:rsid w:val="00FA03C1"/>
    <w:rsid w:val="00FA0F66"/>
    <w:rsid w:val="00FA1513"/>
    <w:rsid w:val="00FA269F"/>
    <w:rsid w:val="00FA5C3C"/>
    <w:rsid w:val="00FA6B7B"/>
    <w:rsid w:val="00FB204D"/>
    <w:rsid w:val="00FB22AF"/>
    <w:rsid w:val="00FB2AAE"/>
    <w:rsid w:val="00FB4D26"/>
    <w:rsid w:val="00FB5141"/>
    <w:rsid w:val="00FB5FBF"/>
    <w:rsid w:val="00FB6897"/>
    <w:rsid w:val="00FB7F9C"/>
    <w:rsid w:val="00FC054B"/>
    <w:rsid w:val="00FC09FA"/>
    <w:rsid w:val="00FC258F"/>
    <w:rsid w:val="00FC25E1"/>
    <w:rsid w:val="00FC2B8A"/>
    <w:rsid w:val="00FC2E70"/>
    <w:rsid w:val="00FC3FA5"/>
    <w:rsid w:val="00FC5D46"/>
    <w:rsid w:val="00FC6260"/>
    <w:rsid w:val="00FC732C"/>
    <w:rsid w:val="00FD1ED9"/>
    <w:rsid w:val="00FD2C03"/>
    <w:rsid w:val="00FD3329"/>
    <w:rsid w:val="00FD501F"/>
    <w:rsid w:val="00FD5EAC"/>
    <w:rsid w:val="00FD63B3"/>
    <w:rsid w:val="00FE1BFD"/>
    <w:rsid w:val="00FE3B2B"/>
    <w:rsid w:val="00FE4752"/>
    <w:rsid w:val="00FF0B3E"/>
    <w:rsid w:val="00FF35AD"/>
    <w:rsid w:val="00FF5EF5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>
      <o:colormru v:ext="edit" colors="#ddd"/>
    </o:shapedefaults>
    <o:shapelayout v:ext="edit">
      <o:idmap v:ext="edit" data="1"/>
    </o:shapelayout>
  </w:shapeDefaults>
  <w:decimalSymbol w:val=","/>
  <w:listSeparator w:val=";"/>
  <w14:docId w14:val="097E1C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8" w:defSemiHidden="0" w:defUnhideWhenUsed="0" w:defQFormat="0" w:count="371">
    <w:lsdException w:name="Normal" w:uiPriority="4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Openbaar Ministerie"/>
    <w:uiPriority w:val="4"/>
    <w:qFormat/>
    <w:rsid w:val="00791752"/>
    <w:pPr>
      <w:spacing w:line="284" w:lineRule="atLeast"/>
    </w:pPr>
    <w:rPr>
      <w:rFonts w:ascii="Verdana" w:hAnsi="Verdana" w:cs="Maiandra GD"/>
      <w:color w:val="000000"/>
      <w:sz w:val="18"/>
      <w:szCs w:val="18"/>
    </w:rPr>
  </w:style>
  <w:style w:type="paragraph" w:styleId="Kop1">
    <w:name w:val="heading 1"/>
    <w:aliases w:val="Kop 1 Openbaar Ministerie"/>
    <w:basedOn w:val="ZsysbasisOpenbaarMinisterie"/>
    <w:next w:val="InleidingOpenbaarMinisterie"/>
    <w:link w:val="Kop1Char"/>
    <w:qFormat/>
    <w:rsid w:val="00791752"/>
    <w:pPr>
      <w:keepNext/>
      <w:keepLines/>
      <w:pageBreakBefore/>
      <w:numPr>
        <w:numId w:val="24"/>
      </w:numPr>
      <w:spacing w:line="240" w:lineRule="auto"/>
      <w:outlineLvl w:val="0"/>
    </w:pPr>
    <w:rPr>
      <w:bCs/>
      <w:color w:val="001935"/>
      <w:sz w:val="36"/>
      <w:szCs w:val="32"/>
    </w:rPr>
  </w:style>
  <w:style w:type="paragraph" w:styleId="Kop2">
    <w:name w:val="heading 2"/>
    <w:aliases w:val="Kop 2 Openbaar Ministerie"/>
    <w:basedOn w:val="ZsysbasisOpenbaarMinisterie"/>
    <w:next w:val="BasistekstOpenbaarMinisterie"/>
    <w:qFormat/>
    <w:rsid w:val="00047428"/>
    <w:pPr>
      <w:keepNext/>
      <w:keepLines/>
      <w:numPr>
        <w:ilvl w:val="1"/>
        <w:numId w:val="28"/>
      </w:numPr>
      <w:spacing w:line="240" w:lineRule="auto"/>
      <w:outlineLvl w:val="1"/>
    </w:pPr>
    <w:rPr>
      <w:bCs/>
      <w:iCs/>
      <w:color w:val="001935"/>
      <w:sz w:val="22"/>
      <w:szCs w:val="28"/>
    </w:rPr>
  </w:style>
  <w:style w:type="paragraph" w:styleId="Kop3">
    <w:name w:val="heading 3"/>
    <w:aliases w:val="Kop 3 Openbaar Ministerie"/>
    <w:basedOn w:val="ZsysbasisOpenbaarMinisterie"/>
    <w:next w:val="BasistekstOpenbaarMinisterie"/>
    <w:qFormat/>
    <w:rsid w:val="00047428"/>
    <w:pPr>
      <w:keepNext/>
      <w:keepLines/>
      <w:numPr>
        <w:ilvl w:val="2"/>
        <w:numId w:val="24"/>
      </w:numPr>
      <w:spacing w:line="240" w:lineRule="auto"/>
      <w:outlineLvl w:val="2"/>
    </w:pPr>
    <w:rPr>
      <w:b/>
      <w:iCs/>
      <w:color w:val="001935"/>
    </w:rPr>
  </w:style>
  <w:style w:type="paragraph" w:styleId="Kop4">
    <w:name w:val="heading 4"/>
    <w:aliases w:val="Kop 4 Openbaar Ministerie"/>
    <w:basedOn w:val="ZsysbasisOpenbaarMinisterie"/>
    <w:next w:val="BasistekstOpenbaarMinisterie"/>
    <w:qFormat/>
    <w:rsid w:val="00047428"/>
    <w:pPr>
      <w:keepNext/>
      <w:keepLines/>
      <w:numPr>
        <w:ilvl w:val="3"/>
        <w:numId w:val="28"/>
      </w:numPr>
      <w:outlineLvl w:val="3"/>
    </w:pPr>
    <w:rPr>
      <w:bCs/>
      <w:i/>
      <w:color w:val="001935"/>
      <w:szCs w:val="24"/>
    </w:rPr>
  </w:style>
  <w:style w:type="paragraph" w:styleId="Kop5">
    <w:name w:val="heading 5"/>
    <w:aliases w:val="Kop 5 Openbaar Ministerie"/>
    <w:basedOn w:val="ZsysbasisOpenbaarMinisterie"/>
    <w:next w:val="BasistekstOpenbaarMinisterie"/>
    <w:qFormat/>
    <w:rsid w:val="00047428"/>
    <w:pPr>
      <w:keepNext/>
      <w:keepLines/>
      <w:numPr>
        <w:ilvl w:val="4"/>
        <w:numId w:val="28"/>
      </w:numPr>
      <w:outlineLvl w:val="4"/>
    </w:pPr>
    <w:rPr>
      <w:bCs/>
      <w:iCs/>
      <w:szCs w:val="22"/>
    </w:rPr>
  </w:style>
  <w:style w:type="paragraph" w:styleId="Kop6">
    <w:name w:val="heading 6"/>
    <w:aliases w:val="Kop 6 Openbaar Ministerie,Bijlage Toelichting"/>
    <w:basedOn w:val="ZsysbasisOpenbaarMinisterie"/>
    <w:next w:val="BasistekstOpenbaarMinisterie"/>
    <w:rsid w:val="00047428"/>
    <w:pPr>
      <w:keepNext/>
      <w:keepLines/>
      <w:numPr>
        <w:ilvl w:val="5"/>
        <w:numId w:val="28"/>
      </w:numPr>
      <w:outlineLvl w:val="5"/>
    </w:pPr>
  </w:style>
  <w:style w:type="paragraph" w:styleId="Kop7">
    <w:name w:val="heading 7"/>
    <w:aliases w:val="Kop 7 Openbaar Ministerie,Bijlage Algemeen"/>
    <w:basedOn w:val="ZsysbasisOpenbaarMinisterie"/>
    <w:next w:val="BasistekstOpenbaarMinisterie"/>
    <w:rsid w:val="00047428"/>
    <w:pPr>
      <w:keepNext/>
      <w:keepLines/>
      <w:numPr>
        <w:ilvl w:val="6"/>
        <w:numId w:val="28"/>
      </w:numPr>
      <w:outlineLvl w:val="6"/>
    </w:pPr>
    <w:rPr>
      <w:bCs/>
      <w:szCs w:val="20"/>
    </w:rPr>
  </w:style>
  <w:style w:type="paragraph" w:styleId="Kop8">
    <w:name w:val="heading 8"/>
    <w:aliases w:val="Kop 8 Openbaar Ministerie,Bijlage Selectiecriteria"/>
    <w:basedOn w:val="ZsysbasisOpenbaarMinisterie"/>
    <w:next w:val="BasistekstOpenbaarMinisterie"/>
    <w:rsid w:val="00047428"/>
    <w:pPr>
      <w:keepNext/>
      <w:keepLines/>
      <w:numPr>
        <w:ilvl w:val="7"/>
        <w:numId w:val="28"/>
      </w:numPr>
      <w:outlineLvl w:val="7"/>
    </w:pPr>
    <w:rPr>
      <w:iCs/>
      <w:szCs w:val="20"/>
    </w:rPr>
  </w:style>
  <w:style w:type="paragraph" w:styleId="Kop9">
    <w:name w:val="heading 9"/>
    <w:aliases w:val="Kop 9 Openbaar Ministerie,Bijlage Gunningscriteria"/>
    <w:basedOn w:val="ZsysbasisOpenbaarMinisterie"/>
    <w:next w:val="BasistekstOpenbaarMinisterie"/>
    <w:rsid w:val="00047428"/>
    <w:pPr>
      <w:keepNext/>
      <w:keepLines/>
      <w:numPr>
        <w:ilvl w:val="8"/>
        <w:numId w:val="28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penbaarMinisterie">
    <w:name w:val="Basistekst Openbaar Ministerie"/>
    <w:basedOn w:val="ZsysbasisOpenbaarMinisterie"/>
    <w:link w:val="BasistekstOpenbaarMinisterieChar"/>
    <w:uiPriority w:val="5"/>
    <w:qFormat/>
    <w:rsid w:val="00AB4327"/>
    <w:pPr>
      <w:spacing w:line="240" w:lineRule="auto"/>
    </w:pPr>
  </w:style>
  <w:style w:type="paragraph" w:customStyle="1" w:styleId="ZsysbasisOpenbaarMinisterie">
    <w:name w:val="Zsysbasis Openbaar Ministerie"/>
    <w:next w:val="BasistekstOpenbaarMinisterie"/>
    <w:link w:val="ZsysbasisOpenbaarMinisterieChar"/>
    <w:uiPriority w:val="4"/>
    <w:semiHidden/>
    <w:rsid w:val="00697137"/>
    <w:pPr>
      <w:spacing w:line="284" w:lineRule="atLeast"/>
    </w:pPr>
    <w:rPr>
      <w:rFonts w:ascii="Verdana" w:hAnsi="Verdana" w:cs="Maiandra GD"/>
      <w:color w:val="000000"/>
      <w:sz w:val="18"/>
      <w:szCs w:val="18"/>
    </w:rPr>
  </w:style>
  <w:style w:type="paragraph" w:customStyle="1" w:styleId="BasistekstvetOpenbaarMinisterie">
    <w:name w:val="Basistekst vet Openbaar Ministerie"/>
    <w:basedOn w:val="ZsysbasisOpenbaarMinisterie"/>
    <w:next w:val="BasistekstOpenbaarMinisterie"/>
    <w:uiPriority w:val="1"/>
    <w:semiHidden/>
    <w:qFormat/>
    <w:rsid w:val="00122DED"/>
    <w:rPr>
      <w:b/>
      <w:bCs/>
    </w:rPr>
  </w:style>
  <w:style w:type="character" w:styleId="GevolgdeHyperlink">
    <w:name w:val="FollowedHyperlink"/>
    <w:aliases w:val="GevolgdeHyperlink Openbaar Ministerie"/>
    <w:uiPriority w:val="4"/>
    <w:semiHidden/>
    <w:rsid w:val="00B460C2"/>
    <w:rPr>
      <w:color w:val="auto"/>
      <w:u w:val="none"/>
    </w:rPr>
  </w:style>
  <w:style w:type="character" w:styleId="Hyperlink">
    <w:name w:val="Hyperlink"/>
    <w:aliases w:val="Hyperlink Openbaar Ministerie"/>
    <w:uiPriority w:val="99"/>
    <w:rsid w:val="00B460C2"/>
    <w:rPr>
      <w:color w:val="auto"/>
      <w:u w:val="none"/>
    </w:rPr>
  </w:style>
  <w:style w:type="paragraph" w:customStyle="1" w:styleId="AdresvakOpenbaarMinisterie">
    <w:name w:val="Adresvak Openbaar Ministerie"/>
    <w:basedOn w:val="ZsysbasisOpenbaarMinisterie"/>
    <w:uiPriority w:val="4"/>
    <w:semiHidden/>
    <w:rsid w:val="009F717A"/>
    <w:pPr>
      <w:spacing w:line="280" w:lineRule="exact"/>
    </w:pPr>
    <w:rPr>
      <w:noProof/>
    </w:rPr>
  </w:style>
  <w:style w:type="paragraph" w:styleId="Koptekst">
    <w:name w:val="header"/>
    <w:basedOn w:val="ZsysbasisOpenbaarMinisterie"/>
    <w:next w:val="BasistekstOpenbaarMinisterie"/>
    <w:uiPriority w:val="98"/>
    <w:semiHidden/>
    <w:rsid w:val="00122DED"/>
  </w:style>
  <w:style w:type="paragraph" w:styleId="Voettekst">
    <w:name w:val="footer"/>
    <w:basedOn w:val="ZsysbasisOpenbaarMinisterie"/>
    <w:next w:val="BasistekstOpenbaarMinisterie"/>
    <w:link w:val="VoettekstChar"/>
    <w:rsid w:val="00122DED"/>
    <w:pPr>
      <w:jc w:val="right"/>
    </w:pPr>
  </w:style>
  <w:style w:type="paragraph" w:customStyle="1" w:styleId="KoptekstOpenbaarMinisterie">
    <w:name w:val="Koptekst Openbaar Ministerie"/>
    <w:basedOn w:val="ZsysbasisdocumentgegevensOpenbaarMinisterie"/>
    <w:uiPriority w:val="4"/>
    <w:semiHidden/>
    <w:rsid w:val="008213D5"/>
    <w:pPr>
      <w:spacing w:line="180" w:lineRule="exact"/>
    </w:pPr>
    <w:rPr>
      <w:color w:val="001935"/>
      <w:sz w:val="15"/>
    </w:rPr>
  </w:style>
  <w:style w:type="paragraph" w:customStyle="1" w:styleId="VoettekstOpenbaarMinisterie">
    <w:name w:val="Voettekst Openbaar Ministerie"/>
    <w:basedOn w:val="ZsysbasisdocumentgegevensOpenbaarMinisterie"/>
    <w:uiPriority w:val="4"/>
    <w:semiHidden/>
    <w:rsid w:val="007A7650"/>
    <w:pPr>
      <w:spacing w:line="280" w:lineRule="exact"/>
    </w:pPr>
    <w:rPr>
      <w:color w:val="001935"/>
      <w:sz w:val="15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4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5"/>
      </w:numPr>
    </w:pPr>
  </w:style>
  <w:style w:type="paragraph" w:customStyle="1" w:styleId="BasistekstcursiefOpenbaarMinisterie">
    <w:name w:val="Basistekst cursief Openbaar Ministerie"/>
    <w:basedOn w:val="ZsysbasisOpenbaarMinisterie"/>
    <w:next w:val="BasistekstOpenbaarMinisterie"/>
    <w:uiPriority w:val="2"/>
    <w:semiHidden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penbaarMinisterie"/>
    <w:next w:val="BasistekstOpenbaarMinisterie"/>
    <w:uiPriority w:val="98"/>
    <w:semiHidden/>
    <w:rsid w:val="0020607F"/>
  </w:style>
  <w:style w:type="paragraph" w:styleId="Adresenvelop">
    <w:name w:val="envelope address"/>
    <w:basedOn w:val="ZsysbasisOpenbaarMinisterie"/>
    <w:next w:val="BasistekstOpenbaarMinisterie"/>
    <w:uiPriority w:val="98"/>
    <w:semiHidden/>
    <w:rsid w:val="0020607F"/>
  </w:style>
  <w:style w:type="paragraph" w:styleId="Afsluiting">
    <w:name w:val="Closing"/>
    <w:basedOn w:val="ZsysbasisOpenbaarMinisterie"/>
    <w:next w:val="BasistekstOpenbaarMinisterie"/>
    <w:uiPriority w:val="98"/>
    <w:semiHidden/>
    <w:rsid w:val="0020607F"/>
  </w:style>
  <w:style w:type="paragraph" w:customStyle="1" w:styleId="Inspring1eniveauOpenbaarMinisterie">
    <w:name w:val="Inspring 1e niveau Openbaar Ministerie"/>
    <w:basedOn w:val="ZsysbasisOpenbaarMinisterie"/>
    <w:uiPriority w:val="4"/>
    <w:semiHidden/>
    <w:rsid w:val="00122DED"/>
    <w:pPr>
      <w:tabs>
        <w:tab w:val="left" w:pos="284"/>
      </w:tabs>
      <w:ind w:left="284" w:hanging="284"/>
    </w:pPr>
  </w:style>
  <w:style w:type="paragraph" w:customStyle="1" w:styleId="Inspring2eniveauOpenbaarMinisterie">
    <w:name w:val="Inspring 2e niveau Openbaar Ministerie"/>
    <w:basedOn w:val="ZsysbasisOpenbaarMinisterie"/>
    <w:uiPriority w:val="4"/>
    <w:semiHidden/>
    <w:rsid w:val="00122DED"/>
    <w:pPr>
      <w:tabs>
        <w:tab w:val="left" w:pos="567"/>
      </w:tabs>
      <w:ind w:left="568" w:hanging="284"/>
    </w:pPr>
  </w:style>
  <w:style w:type="paragraph" w:customStyle="1" w:styleId="Inspring3eniveauOpenbaarMinisterie">
    <w:name w:val="Inspring 3e niveau Openbaar Ministerie"/>
    <w:basedOn w:val="ZsysbasisOpenbaarMinisterie"/>
    <w:uiPriority w:val="4"/>
    <w:semiHidden/>
    <w:rsid w:val="00122DED"/>
    <w:pPr>
      <w:tabs>
        <w:tab w:val="left" w:pos="851"/>
      </w:tabs>
      <w:ind w:left="851" w:hanging="284"/>
    </w:pPr>
  </w:style>
  <w:style w:type="paragraph" w:customStyle="1" w:styleId="Zwevend1eniveauOpenbaarMinisterie">
    <w:name w:val="Zwevend 1e niveau Openbaar Ministerie"/>
    <w:basedOn w:val="ZsysbasisOpenbaarMinisterie"/>
    <w:uiPriority w:val="4"/>
    <w:semiHidden/>
    <w:rsid w:val="00122DED"/>
    <w:pPr>
      <w:ind w:left="284"/>
    </w:pPr>
  </w:style>
  <w:style w:type="paragraph" w:customStyle="1" w:styleId="Zwevend2eniveauOpenbaarMinisterie">
    <w:name w:val="Zwevend 2e niveau Openbaar Ministerie"/>
    <w:basedOn w:val="ZsysbasisOpenbaarMinisterie"/>
    <w:uiPriority w:val="4"/>
    <w:semiHidden/>
    <w:rsid w:val="00122DED"/>
    <w:pPr>
      <w:ind w:left="567"/>
    </w:pPr>
  </w:style>
  <w:style w:type="paragraph" w:customStyle="1" w:styleId="Zwevend3eniveauOpenbaarMinisterie">
    <w:name w:val="Zwevend 3e niveau Openbaar Ministerie"/>
    <w:basedOn w:val="ZsysbasisOpenbaarMinisterie"/>
    <w:uiPriority w:val="4"/>
    <w:semiHidden/>
    <w:rsid w:val="00122DED"/>
    <w:pPr>
      <w:ind w:left="851"/>
    </w:pPr>
  </w:style>
  <w:style w:type="paragraph" w:styleId="Inhopg1">
    <w:name w:val="toc 1"/>
    <w:aliases w:val="Inhopg 1 Openbaar Ministerie"/>
    <w:basedOn w:val="ZsysbasistocOpenbaarMinisterie"/>
    <w:next w:val="BasistekstOpenbaarMinisterie"/>
    <w:uiPriority w:val="39"/>
    <w:rsid w:val="002653E4"/>
    <w:pPr>
      <w:spacing w:before="240" w:line="240" w:lineRule="auto"/>
    </w:pPr>
    <w:rPr>
      <w:sz w:val="22"/>
    </w:rPr>
  </w:style>
  <w:style w:type="paragraph" w:styleId="Inhopg2">
    <w:name w:val="toc 2"/>
    <w:aliases w:val="Inhopg 2 Openbaar Ministerie"/>
    <w:basedOn w:val="ZsysbasistocOpenbaarMinisterie"/>
    <w:next w:val="BasistekstOpenbaarMinisterie"/>
    <w:uiPriority w:val="39"/>
    <w:rsid w:val="00F16773"/>
    <w:rPr>
      <w:b/>
    </w:rPr>
  </w:style>
  <w:style w:type="paragraph" w:styleId="Inhopg3">
    <w:name w:val="toc 3"/>
    <w:aliases w:val="Inhopg 3 Openbaar Ministerie"/>
    <w:basedOn w:val="ZsysbasistocOpenbaarMinisterie"/>
    <w:next w:val="BasistekstOpenbaarMinisterie"/>
    <w:uiPriority w:val="39"/>
    <w:rsid w:val="00E65900"/>
  </w:style>
  <w:style w:type="paragraph" w:styleId="Inhopg4">
    <w:name w:val="toc 4"/>
    <w:aliases w:val="Inhopg 4 Openbaar Ministerie"/>
    <w:basedOn w:val="ZsysbasistocOpenbaarMinisterie"/>
    <w:next w:val="BasistekstOpenbaarMinisterie"/>
    <w:uiPriority w:val="4"/>
    <w:semiHidden/>
    <w:rsid w:val="00122DED"/>
  </w:style>
  <w:style w:type="paragraph" w:styleId="Bronvermelding">
    <w:name w:val="table of authorities"/>
    <w:basedOn w:val="ZsysbasisOpenbaarMinisterie"/>
    <w:next w:val="BasistekstOpenbaarMinisterie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penbaarMinisterie"/>
    <w:next w:val="BasistekstOpenbaarMinisterie"/>
    <w:uiPriority w:val="98"/>
    <w:semiHidden/>
    <w:rsid w:val="00122DED"/>
  </w:style>
  <w:style w:type="paragraph" w:styleId="Index3">
    <w:name w:val="index 3"/>
    <w:basedOn w:val="ZsysbasisOpenbaarMinisterie"/>
    <w:next w:val="BasistekstOpenbaarMinisterie"/>
    <w:uiPriority w:val="98"/>
    <w:semiHidden/>
    <w:rsid w:val="00122DED"/>
  </w:style>
  <w:style w:type="paragraph" w:styleId="Ondertitel">
    <w:name w:val="Subtitle"/>
    <w:basedOn w:val="ZsysbasisOpenbaarMinisterie"/>
    <w:next w:val="BasistekstOpenbaarMinisterie"/>
    <w:uiPriority w:val="98"/>
    <w:semiHidden/>
    <w:rsid w:val="00122DED"/>
  </w:style>
  <w:style w:type="paragraph" w:styleId="Titel">
    <w:name w:val="Title"/>
    <w:basedOn w:val="ZsysbasisOpenbaarMinisterie"/>
    <w:next w:val="BasistekstOpenbaarMinisterie"/>
    <w:uiPriority w:val="98"/>
    <w:semiHidden/>
    <w:rsid w:val="00122DED"/>
  </w:style>
  <w:style w:type="paragraph" w:customStyle="1" w:styleId="Kop2zondernummerOpenbaarMinisterie">
    <w:name w:val="Kop 2 zonder nummer Openbaar Ministerie"/>
    <w:basedOn w:val="ZsysbasisOpenbaarMinisterie"/>
    <w:next w:val="BasistekstOpenbaarMinisterie"/>
    <w:uiPriority w:val="4"/>
    <w:semiHidden/>
    <w:qFormat/>
    <w:rsid w:val="00124EA9"/>
    <w:pPr>
      <w:keepNext/>
      <w:keepLines/>
      <w:spacing w:before="560" w:after="280"/>
    </w:pPr>
    <w:rPr>
      <w:bCs/>
      <w:iCs/>
      <w:color w:val="001935"/>
      <w:sz w:val="22"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penbaarMinisterie">
    <w:name w:val="Kop 1 zonder nummer Openbaar Ministerie"/>
    <w:basedOn w:val="ZsysbasisOpenbaarMinisterie"/>
    <w:next w:val="BasistekstOpenbaarMinisterie"/>
    <w:uiPriority w:val="4"/>
    <w:semiHidden/>
    <w:qFormat/>
    <w:rsid w:val="00EE10A9"/>
    <w:pPr>
      <w:keepNext/>
      <w:keepLines/>
      <w:spacing w:before="740" w:after="520" w:line="426" w:lineRule="exact"/>
    </w:pPr>
    <w:rPr>
      <w:bCs/>
      <w:color w:val="001935"/>
      <w:sz w:val="36"/>
      <w:szCs w:val="32"/>
    </w:rPr>
  </w:style>
  <w:style w:type="paragraph" w:customStyle="1" w:styleId="Kop3zondernummerOpenbaarMinisterie">
    <w:name w:val="Kop 3 zonder nummer Openbaar Ministerie"/>
    <w:basedOn w:val="ZsysbasisOpenbaarMinisterie"/>
    <w:next w:val="BasistekstOpenbaarMinisterie"/>
    <w:link w:val="Kop3zondernummerOpenbaarMinisterieChar"/>
    <w:uiPriority w:val="4"/>
    <w:semiHidden/>
    <w:rsid w:val="00124EA9"/>
    <w:pPr>
      <w:keepNext/>
      <w:keepLines/>
      <w:spacing w:before="280"/>
    </w:pPr>
    <w:rPr>
      <w:b/>
      <w:iCs/>
      <w:color w:val="001935"/>
    </w:rPr>
  </w:style>
  <w:style w:type="paragraph" w:styleId="Index4">
    <w:name w:val="index 4"/>
    <w:basedOn w:val="Standaard"/>
    <w:next w:val="Standaard"/>
    <w:uiPriority w:val="98"/>
    <w:semiHidden/>
    <w:rsid w:val="00047428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047428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047428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047428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047428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047428"/>
    <w:pPr>
      <w:ind w:left="1620" w:hanging="180"/>
    </w:pPr>
  </w:style>
  <w:style w:type="paragraph" w:styleId="Inhopg5">
    <w:name w:val="toc 5"/>
    <w:aliases w:val="Inhopg 5 Openbaar Ministerie"/>
    <w:basedOn w:val="ZsysbasistocOpenbaarMinisterie"/>
    <w:next w:val="BasistekstOpenbaarMinisterie"/>
    <w:uiPriority w:val="4"/>
    <w:semiHidden/>
    <w:rsid w:val="003964D4"/>
  </w:style>
  <w:style w:type="paragraph" w:styleId="Inhopg6">
    <w:name w:val="toc 6"/>
    <w:aliases w:val="Inhopg 6 Openbaar Ministerie"/>
    <w:basedOn w:val="ZsysbasistocOpenbaarMinisterie"/>
    <w:next w:val="BasistekstOpenbaarMinisterie"/>
    <w:uiPriority w:val="4"/>
    <w:semiHidden/>
    <w:rsid w:val="003964D4"/>
  </w:style>
  <w:style w:type="paragraph" w:styleId="Inhopg7">
    <w:name w:val="toc 7"/>
    <w:aliases w:val="Inhopg 7 Openbaar Ministerie"/>
    <w:basedOn w:val="ZsysbasistocOpenbaarMinisterie"/>
    <w:next w:val="BasistekstOpenbaarMinisterie"/>
    <w:uiPriority w:val="4"/>
    <w:semiHidden/>
    <w:rsid w:val="003964D4"/>
  </w:style>
  <w:style w:type="paragraph" w:styleId="Inhopg8">
    <w:name w:val="toc 8"/>
    <w:aliases w:val="Inhopg 8 Openbaar Ministerie"/>
    <w:basedOn w:val="ZsysbasistocOpenbaarMinisterie"/>
    <w:next w:val="BasistekstOpenbaarMinisterie"/>
    <w:uiPriority w:val="4"/>
    <w:semiHidden/>
    <w:rsid w:val="003964D4"/>
  </w:style>
  <w:style w:type="paragraph" w:styleId="Inhopg9">
    <w:name w:val="toc 9"/>
    <w:aliases w:val="Inhopg 9 Openbaar Ministerie"/>
    <w:basedOn w:val="ZsysbasistocOpenbaarMinisterie"/>
    <w:next w:val="BasistekstOpenbaarMinisterie"/>
    <w:uiPriority w:val="4"/>
    <w:semiHidden/>
    <w:rsid w:val="003964D4"/>
  </w:style>
  <w:style w:type="paragraph" w:styleId="Afzender">
    <w:name w:val="envelope return"/>
    <w:basedOn w:val="ZsysbasisOpenbaarMinisterie"/>
    <w:next w:val="BasistekstOpenbaarMinisterie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6"/>
      </w:numPr>
    </w:pPr>
  </w:style>
  <w:style w:type="paragraph" w:styleId="Berichtkop">
    <w:name w:val="Message Header"/>
    <w:basedOn w:val="ZsysbasisOpenbaarMinisterie"/>
    <w:next w:val="BasistekstOpenbaarMinisterie"/>
    <w:uiPriority w:val="98"/>
    <w:semiHidden/>
    <w:rsid w:val="0020607F"/>
  </w:style>
  <w:style w:type="paragraph" w:styleId="Bloktekst">
    <w:name w:val="Block Text"/>
    <w:basedOn w:val="ZsysbasisOpenbaarMinisterie"/>
    <w:next w:val="BasistekstOpenbaarMinisterie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penbaarMinisterie"/>
    <w:next w:val="BasistekstOpenbaarMinisterie"/>
    <w:uiPriority w:val="98"/>
    <w:semiHidden/>
    <w:rsid w:val="0020607F"/>
  </w:style>
  <w:style w:type="paragraph" w:styleId="Handtekening">
    <w:name w:val="Signature"/>
    <w:basedOn w:val="ZsysbasisOpenbaarMinisterie"/>
    <w:next w:val="BasistekstOpenbaarMinisterie"/>
    <w:uiPriority w:val="98"/>
    <w:semiHidden/>
    <w:rsid w:val="0020607F"/>
  </w:style>
  <w:style w:type="paragraph" w:styleId="HTML-voorafopgemaakt">
    <w:name w:val="HTML Preformatted"/>
    <w:basedOn w:val="ZsysbasisOpenbaarMinisterie"/>
    <w:next w:val="BasistekstOpenbaarMinisterie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</w:style>
  <w:style w:type="paragraph" w:styleId="HTML-adres">
    <w:name w:val="HTML Address"/>
    <w:basedOn w:val="ZsysbasisOpenbaarMinisterie"/>
    <w:next w:val="BasistekstOpenbaarMinisterie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rPr>
      <w:color w:val="727272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penbaarMinisterie"/>
    <w:next w:val="BasistekstOpenbaarMinisterie"/>
    <w:uiPriority w:val="98"/>
    <w:semiHidden/>
    <w:rsid w:val="00F33259"/>
    <w:pPr>
      <w:ind w:left="284" w:hanging="284"/>
    </w:pPr>
  </w:style>
  <w:style w:type="paragraph" w:styleId="Lijst2">
    <w:name w:val="List 2"/>
    <w:basedOn w:val="ZsysbasisOpenbaarMinisterie"/>
    <w:next w:val="BasistekstOpenbaarMinisterie"/>
    <w:uiPriority w:val="98"/>
    <w:semiHidden/>
    <w:rsid w:val="00F33259"/>
    <w:pPr>
      <w:ind w:left="568" w:hanging="284"/>
    </w:pPr>
  </w:style>
  <w:style w:type="paragraph" w:styleId="Lijst3">
    <w:name w:val="List 3"/>
    <w:basedOn w:val="ZsysbasisOpenbaarMinisterie"/>
    <w:next w:val="BasistekstOpenbaarMinisterie"/>
    <w:uiPriority w:val="98"/>
    <w:semiHidden/>
    <w:rsid w:val="00F33259"/>
    <w:pPr>
      <w:ind w:left="851" w:hanging="284"/>
    </w:pPr>
  </w:style>
  <w:style w:type="paragraph" w:styleId="Lijst4">
    <w:name w:val="List 4"/>
    <w:basedOn w:val="ZsysbasisOpenbaarMinisterie"/>
    <w:next w:val="BasistekstOpenbaarMinisterie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penbaarMinisterie"/>
    <w:next w:val="BasistekstOpenbaarMinisterie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penbaarMinisterie"/>
    <w:next w:val="BasistekstOpenbaarMinisterie"/>
    <w:uiPriority w:val="98"/>
    <w:semiHidden/>
    <w:rsid w:val="00F33259"/>
  </w:style>
  <w:style w:type="paragraph" w:styleId="Lijstopsomteken">
    <w:name w:val="List Bullet"/>
    <w:basedOn w:val="ZsysbasisOpenbaarMinisterie"/>
    <w:next w:val="BasistekstOpenbaarMinisterie"/>
    <w:uiPriority w:val="98"/>
    <w:semiHidden/>
    <w:rsid w:val="00E7078D"/>
    <w:pPr>
      <w:numPr>
        <w:numId w:val="9"/>
      </w:numPr>
      <w:ind w:left="357" w:hanging="357"/>
    </w:pPr>
  </w:style>
  <w:style w:type="paragraph" w:styleId="Lijstopsomteken2">
    <w:name w:val="List Bullet 2"/>
    <w:basedOn w:val="ZsysbasisOpenbaarMinisterie"/>
    <w:next w:val="BasistekstOpenbaarMinisterie"/>
    <w:uiPriority w:val="98"/>
    <w:semiHidden/>
    <w:rsid w:val="00E7078D"/>
    <w:pPr>
      <w:numPr>
        <w:numId w:val="10"/>
      </w:numPr>
      <w:ind w:left="641" w:hanging="357"/>
    </w:pPr>
  </w:style>
  <w:style w:type="paragraph" w:styleId="Lijstopsomteken3">
    <w:name w:val="List Bullet 3"/>
    <w:basedOn w:val="ZsysbasisOpenbaarMinisterie"/>
    <w:next w:val="BasistekstOpenbaarMinisterie"/>
    <w:uiPriority w:val="98"/>
    <w:semiHidden/>
    <w:rsid w:val="00E7078D"/>
    <w:pPr>
      <w:numPr>
        <w:numId w:val="11"/>
      </w:numPr>
      <w:ind w:left="924" w:hanging="357"/>
    </w:pPr>
  </w:style>
  <w:style w:type="paragraph" w:styleId="Lijstopsomteken4">
    <w:name w:val="List Bullet 4"/>
    <w:basedOn w:val="ZsysbasisOpenbaarMinisterie"/>
    <w:next w:val="BasistekstOpenbaarMinisterie"/>
    <w:uiPriority w:val="98"/>
    <w:semiHidden/>
    <w:rsid w:val="00E7078D"/>
    <w:pPr>
      <w:numPr>
        <w:numId w:val="12"/>
      </w:numPr>
      <w:ind w:left="1208" w:hanging="357"/>
    </w:pPr>
  </w:style>
  <w:style w:type="paragraph" w:styleId="Lijstnummering">
    <w:name w:val="List Number"/>
    <w:basedOn w:val="ZsysbasisOpenbaarMinisterie"/>
    <w:next w:val="BasistekstOpenbaarMinisterie"/>
    <w:uiPriority w:val="98"/>
    <w:semiHidden/>
    <w:rsid w:val="00705849"/>
    <w:pPr>
      <w:numPr>
        <w:numId w:val="14"/>
      </w:numPr>
      <w:ind w:left="357" w:hanging="357"/>
    </w:pPr>
  </w:style>
  <w:style w:type="paragraph" w:styleId="Lijstnummering2">
    <w:name w:val="List Number 2"/>
    <w:basedOn w:val="ZsysbasisOpenbaarMinisterie"/>
    <w:next w:val="BasistekstOpenbaarMinisterie"/>
    <w:uiPriority w:val="98"/>
    <w:semiHidden/>
    <w:rsid w:val="00705849"/>
    <w:pPr>
      <w:numPr>
        <w:numId w:val="15"/>
      </w:numPr>
      <w:ind w:left="641" w:hanging="357"/>
    </w:pPr>
  </w:style>
  <w:style w:type="paragraph" w:styleId="Lijstnummering3">
    <w:name w:val="List Number 3"/>
    <w:basedOn w:val="ZsysbasisOpenbaarMinisterie"/>
    <w:next w:val="BasistekstOpenbaarMinisterie"/>
    <w:uiPriority w:val="98"/>
    <w:semiHidden/>
    <w:rsid w:val="00705849"/>
    <w:pPr>
      <w:numPr>
        <w:numId w:val="16"/>
      </w:numPr>
      <w:ind w:left="924" w:hanging="357"/>
    </w:pPr>
  </w:style>
  <w:style w:type="paragraph" w:styleId="Lijstnummering4">
    <w:name w:val="List Number 4"/>
    <w:basedOn w:val="ZsysbasisOpenbaarMinisterie"/>
    <w:next w:val="BasistekstOpenbaarMinisterie"/>
    <w:uiPriority w:val="98"/>
    <w:semiHidden/>
    <w:rsid w:val="00705849"/>
    <w:pPr>
      <w:numPr>
        <w:numId w:val="17"/>
      </w:numPr>
      <w:ind w:left="1208" w:hanging="357"/>
    </w:pPr>
  </w:style>
  <w:style w:type="paragraph" w:styleId="Lijstnummering5">
    <w:name w:val="List Number 5"/>
    <w:basedOn w:val="ZsysbasisOpenbaarMinisterie"/>
    <w:next w:val="BasistekstOpenbaarMinisterie"/>
    <w:uiPriority w:val="98"/>
    <w:semiHidden/>
    <w:rsid w:val="00705849"/>
    <w:pPr>
      <w:numPr>
        <w:numId w:val="18"/>
      </w:numPr>
      <w:ind w:left="1491" w:hanging="357"/>
    </w:pPr>
  </w:style>
  <w:style w:type="paragraph" w:styleId="Lijstvoortzetting">
    <w:name w:val="List Continue"/>
    <w:basedOn w:val="ZsysbasisOpenbaarMinisterie"/>
    <w:next w:val="BasistekstOpenbaarMinisterie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penbaarMinisterie"/>
    <w:next w:val="BasistekstOpenbaarMinisterie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penbaarMinisterie"/>
    <w:next w:val="BasistekstOpenbaarMinisterie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penbaarMinisterie"/>
    <w:next w:val="BasistekstOpenbaarMinisterie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penbaarMinisterie"/>
    <w:next w:val="BasistekstOpenbaarMinisterie"/>
    <w:uiPriority w:val="98"/>
    <w:semiHidden/>
    <w:rsid w:val="00705849"/>
    <w:pPr>
      <w:ind w:left="1418"/>
    </w:pPr>
  </w:style>
  <w:style w:type="character" w:styleId="Intensievebenadrukking">
    <w:name w:val="Intense Emphasis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penbaarMinisterie"/>
    <w:next w:val="BasistekstOpenbaarMinisterie"/>
    <w:uiPriority w:val="98"/>
    <w:semiHidden/>
    <w:rsid w:val="0020607F"/>
  </w:style>
  <w:style w:type="paragraph" w:styleId="Notitiekop">
    <w:name w:val="Note Heading"/>
    <w:basedOn w:val="ZsysbasisOpenbaarMinisterie"/>
    <w:next w:val="BasistekstOpenbaarMinisterie"/>
    <w:uiPriority w:val="98"/>
    <w:semiHidden/>
    <w:rsid w:val="0020607F"/>
  </w:style>
  <w:style w:type="paragraph" w:styleId="Plattetekst">
    <w:name w:val="Body Text"/>
    <w:basedOn w:val="ZsysbasisOpenbaarMinisterie"/>
    <w:next w:val="BasistekstOpenbaarMinisterie"/>
    <w:link w:val="PlattetekstChar"/>
    <w:uiPriority w:val="98"/>
    <w:semiHidden/>
    <w:rsid w:val="0020607F"/>
  </w:style>
  <w:style w:type="paragraph" w:styleId="Plattetekst2">
    <w:name w:val="Body Text 2"/>
    <w:basedOn w:val="ZsysbasisOpenbaarMinisterie"/>
    <w:next w:val="BasistekstOpenbaarMinisterie"/>
    <w:link w:val="Plattetekst2Char"/>
    <w:uiPriority w:val="98"/>
    <w:semiHidden/>
    <w:rsid w:val="00E7078D"/>
  </w:style>
  <w:style w:type="paragraph" w:styleId="Plattetekst3">
    <w:name w:val="Body Text 3"/>
    <w:basedOn w:val="ZsysbasisOpenbaarMinisterie"/>
    <w:next w:val="BasistekstOpenbaarMinisterie"/>
    <w:uiPriority w:val="98"/>
    <w:semiHidden/>
    <w:rsid w:val="0020607F"/>
  </w:style>
  <w:style w:type="paragraph" w:styleId="Platteteksteersteinspringing">
    <w:name w:val="Body Text First Indent"/>
    <w:basedOn w:val="ZsysbasisOpenbaarMinisterie"/>
    <w:next w:val="BasistekstOpenbaarMinisterie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link w:val="Platteteksteersteinspringing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">
    <w:name w:val="Body Text Indent"/>
    <w:basedOn w:val="ZsysbasisOpenbaarMinisterie"/>
    <w:next w:val="BasistekstOpenbaarMinisterie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link w:val="Plattetekstinspringen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eersteinspringing2">
    <w:name w:val="Body Text First Indent 2"/>
    <w:basedOn w:val="ZsysbasisOpenbaarMinisterie"/>
    <w:next w:val="BasistekstOpenbaarMinisterie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penbaarMinisterieChar">
    <w:name w:val="Zsysbasis Openbaar Ministerie Char"/>
    <w:link w:val="ZsysbasisOpenbaarMinisterie"/>
    <w:uiPriority w:val="4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Standaardinspringing">
    <w:name w:val="Normal Indent"/>
    <w:basedOn w:val="ZsysbasisOpenbaarMinisterie"/>
    <w:next w:val="BasistekstOpenbaarMinisterie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penbaar Ministerie"/>
    <w:uiPriority w:val="99"/>
    <w:rsid w:val="00CB7600"/>
    <w:rPr>
      <w:vertAlign w:val="superscript"/>
    </w:rPr>
  </w:style>
  <w:style w:type="paragraph" w:styleId="Voetnoottekst">
    <w:name w:val="footnote text"/>
    <w:aliases w:val="Voetnoottekst Openbaar Ministerie"/>
    <w:basedOn w:val="ZsysbasisOpenbaarMinisterie"/>
    <w:semiHidden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penbaarMinisterie"/>
    <w:next w:val="BasistekstOpenbaarMinisterie"/>
    <w:uiPriority w:val="98"/>
    <w:semiHidden/>
    <w:rsid w:val="0020607F"/>
  </w:style>
  <w:style w:type="paragraph" w:styleId="Tekstzonderopmaak">
    <w:name w:val="Plain Text"/>
    <w:basedOn w:val="ZsysbasisOpenbaarMinisterie"/>
    <w:next w:val="BasistekstOpenbaarMinisterie"/>
    <w:uiPriority w:val="98"/>
    <w:semiHidden/>
    <w:rsid w:val="0020607F"/>
  </w:style>
  <w:style w:type="paragraph" w:styleId="Ballontekst">
    <w:name w:val="Balloon Text"/>
    <w:basedOn w:val="ZsysbasisOpenbaarMinisterie"/>
    <w:next w:val="BasistekstOpenbaarMinisterie"/>
    <w:uiPriority w:val="98"/>
    <w:semiHidden/>
    <w:rsid w:val="0020607F"/>
  </w:style>
  <w:style w:type="paragraph" w:styleId="Bijschrift">
    <w:name w:val="caption"/>
    <w:aliases w:val="Bijschrift Openbaar Ministerie"/>
    <w:basedOn w:val="ZsysbasisOpenbaarMinisterie"/>
    <w:next w:val="BasistekstOpenbaarMinisterie"/>
    <w:uiPriority w:val="4"/>
    <w:semiHidden/>
    <w:rsid w:val="00B13132"/>
    <w:rPr>
      <w:sz w:val="16"/>
    </w:rPr>
  </w:style>
  <w:style w:type="character" w:customStyle="1" w:styleId="TekstopmerkingChar">
    <w:name w:val="Tekst opmerking Char"/>
    <w:link w:val="Tekstopmerking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Documentstructuur">
    <w:name w:val="Document Map"/>
    <w:basedOn w:val="ZsysbasisOpenbaarMinisterie"/>
    <w:next w:val="BasistekstOpenbaarMinisterie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rPr>
      <w:color w:val="B14F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</w:style>
  <w:style w:type="paragraph" w:styleId="Eindnoottekst">
    <w:name w:val="endnote text"/>
    <w:aliases w:val="Eindnoottekst Openbaar Ministerie"/>
    <w:basedOn w:val="ZsysbasisOpenbaarMinisterie"/>
    <w:next w:val="BasistekstOpenbaarMinisterie"/>
    <w:uiPriority w:val="4"/>
    <w:semiHidden/>
    <w:rsid w:val="0020607F"/>
  </w:style>
  <w:style w:type="paragraph" w:styleId="Indexkop">
    <w:name w:val="index heading"/>
    <w:basedOn w:val="ZsysbasisOpenbaarMinisterie"/>
    <w:next w:val="BasistekstOpenbaarMinisterie"/>
    <w:uiPriority w:val="98"/>
    <w:semiHidden/>
    <w:rsid w:val="0020607F"/>
  </w:style>
  <w:style w:type="paragraph" w:styleId="Kopbronvermelding">
    <w:name w:val="toa heading"/>
    <w:basedOn w:val="ZsysbasisOpenbaarMinisterie"/>
    <w:next w:val="BasistekstOpenbaarMinisterie"/>
    <w:uiPriority w:val="98"/>
    <w:semiHidden/>
    <w:rsid w:val="0020607F"/>
  </w:style>
  <w:style w:type="paragraph" w:styleId="Lijstopsomteken5">
    <w:name w:val="List Bullet 5"/>
    <w:basedOn w:val="ZsysbasisOpenbaarMinisterie"/>
    <w:next w:val="BasistekstOpenbaarMinisterie"/>
    <w:uiPriority w:val="98"/>
    <w:semiHidden/>
    <w:rsid w:val="00E7078D"/>
    <w:pPr>
      <w:numPr>
        <w:numId w:val="13"/>
      </w:numPr>
      <w:ind w:left="1491" w:hanging="357"/>
    </w:pPr>
  </w:style>
  <w:style w:type="paragraph" w:styleId="Macrotekst">
    <w:name w:val="macro"/>
    <w:basedOn w:val="ZsysbasisOpenbaarMinisterie"/>
    <w:next w:val="BasistekstOpenbaarMinisterie"/>
    <w:uiPriority w:val="98"/>
    <w:semiHidden/>
    <w:rsid w:val="0020607F"/>
  </w:style>
  <w:style w:type="paragraph" w:styleId="Tekstopmerking">
    <w:name w:val="annotation text"/>
    <w:basedOn w:val="ZsysbasisOpenbaarMinisterie"/>
    <w:next w:val="BasistekstOpenbaarMinisterie"/>
    <w:link w:val="TekstopmerkingChar"/>
    <w:semiHidden/>
    <w:rsid w:val="0020607F"/>
  </w:style>
  <w:style w:type="character" w:styleId="Intensieveverwijzing">
    <w:name w:val="Intense Referenc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semiHidden/>
    <w:rsid w:val="0020607F"/>
    <w:rPr>
      <w:sz w:val="18"/>
      <w:szCs w:val="18"/>
    </w:rPr>
  </w:style>
  <w:style w:type="paragraph" w:customStyle="1" w:styleId="Opsommingteken1eniveauOpenbaarMinisterie">
    <w:name w:val="Opsomming teken 1e niveau Openbaar Ministerie"/>
    <w:basedOn w:val="ZsysbasisOpenbaarMinisterie"/>
    <w:uiPriority w:val="4"/>
    <w:semiHidden/>
    <w:rsid w:val="004A11DD"/>
    <w:pPr>
      <w:numPr>
        <w:numId w:val="26"/>
      </w:numPr>
    </w:pPr>
  </w:style>
  <w:style w:type="paragraph" w:customStyle="1" w:styleId="Opsommingteken2eniveauOpenbaarMinisterie">
    <w:name w:val="Opsomming teken 2e niveau Openbaar Ministerie"/>
    <w:basedOn w:val="ZsysbasisOpenbaarMinisterie"/>
    <w:uiPriority w:val="4"/>
    <w:semiHidden/>
    <w:rsid w:val="004A11DD"/>
    <w:pPr>
      <w:numPr>
        <w:ilvl w:val="1"/>
        <w:numId w:val="26"/>
      </w:numPr>
    </w:pPr>
  </w:style>
  <w:style w:type="paragraph" w:customStyle="1" w:styleId="Opsommingteken3eniveauOpenbaarMinisterie">
    <w:name w:val="Opsomming teken 3e niveau Openbaar Ministerie"/>
    <w:basedOn w:val="ZsysbasisOpenbaarMinisterie"/>
    <w:uiPriority w:val="4"/>
    <w:semiHidden/>
    <w:rsid w:val="004A11DD"/>
    <w:pPr>
      <w:numPr>
        <w:ilvl w:val="2"/>
        <w:numId w:val="26"/>
      </w:numPr>
    </w:pPr>
  </w:style>
  <w:style w:type="paragraph" w:customStyle="1" w:styleId="Opsommingbolletje1eniveauOpenbaarMinisterie">
    <w:name w:val="Opsomming bolletje 1e niveau Openbaar Ministerie"/>
    <w:basedOn w:val="ZsysbasisOpenbaarMinisterie"/>
    <w:uiPriority w:val="4"/>
    <w:semiHidden/>
    <w:qFormat/>
    <w:rsid w:val="0000229F"/>
    <w:pPr>
      <w:numPr>
        <w:numId w:val="22"/>
      </w:numPr>
    </w:pPr>
  </w:style>
  <w:style w:type="paragraph" w:customStyle="1" w:styleId="Opsommingbolletje2eniveauOpenbaarMinisterie">
    <w:name w:val="Opsomming bolletje 2e niveau Openbaar Ministerie"/>
    <w:basedOn w:val="ZsysbasisOpenbaarMinisterie"/>
    <w:uiPriority w:val="4"/>
    <w:semiHidden/>
    <w:qFormat/>
    <w:rsid w:val="000112C1"/>
    <w:pPr>
      <w:numPr>
        <w:ilvl w:val="1"/>
        <w:numId w:val="22"/>
      </w:numPr>
    </w:pPr>
  </w:style>
  <w:style w:type="paragraph" w:customStyle="1" w:styleId="Opsommingbolletje3eniveauOpenbaarMinisterie">
    <w:name w:val="Opsomming bolletje 3e niveau Openbaar Ministerie"/>
    <w:basedOn w:val="ZsysbasisOpenbaarMinisterie"/>
    <w:uiPriority w:val="4"/>
    <w:semiHidden/>
    <w:qFormat/>
    <w:rsid w:val="002D3FEB"/>
    <w:pPr>
      <w:numPr>
        <w:ilvl w:val="2"/>
        <w:numId w:val="22"/>
      </w:numPr>
    </w:pPr>
  </w:style>
  <w:style w:type="numbering" w:customStyle="1" w:styleId="OpsommingbolletjeOpenbaarMinisterie">
    <w:name w:val="Opsomming bolletje Openbaar Ministerie"/>
    <w:uiPriority w:val="4"/>
    <w:semiHidden/>
    <w:rsid w:val="008B0E7D"/>
    <w:pPr>
      <w:numPr>
        <w:numId w:val="22"/>
      </w:numPr>
    </w:pPr>
  </w:style>
  <w:style w:type="paragraph" w:customStyle="1" w:styleId="Opsommingkleineletter1eniveauOpenbaarMinisterie">
    <w:name w:val="Opsomming kleine letter 1e niveau Openbaar Ministerie"/>
    <w:basedOn w:val="ZsysbasisOpenbaarMinisterie"/>
    <w:uiPriority w:val="4"/>
    <w:semiHidden/>
    <w:qFormat/>
    <w:rsid w:val="00656917"/>
    <w:pPr>
      <w:numPr>
        <w:numId w:val="23"/>
      </w:numPr>
    </w:pPr>
  </w:style>
  <w:style w:type="paragraph" w:customStyle="1" w:styleId="Opsommingkleineletter2eniveauOpenbaarMinisterie">
    <w:name w:val="Opsomming kleine letter 2e niveau Openbaar Ministerie"/>
    <w:basedOn w:val="ZsysbasisOpenbaarMinisterie"/>
    <w:uiPriority w:val="4"/>
    <w:semiHidden/>
    <w:qFormat/>
    <w:rsid w:val="00370A71"/>
    <w:pPr>
      <w:numPr>
        <w:ilvl w:val="1"/>
        <w:numId w:val="23"/>
      </w:numPr>
    </w:pPr>
  </w:style>
  <w:style w:type="paragraph" w:customStyle="1" w:styleId="Opsommingkleineletter3eniveauOpenbaarMinisterie">
    <w:name w:val="Opsomming kleine letter 3e niveau Openbaar Ministerie"/>
    <w:basedOn w:val="ZsysbasisOpenbaarMinisterie"/>
    <w:uiPriority w:val="4"/>
    <w:semiHidden/>
    <w:qFormat/>
    <w:rsid w:val="00A570B2"/>
    <w:pPr>
      <w:numPr>
        <w:ilvl w:val="2"/>
        <w:numId w:val="23"/>
      </w:numPr>
    </w:pPr>
  </w:style>
  <w:style w:type="numbering" w:customStyle="1" w:styleId="OpsommingkleineletterOpenbaarMinisterie">
    <w:name w:val="Opsomming kleine letter Openbaar Ministerie"/>
    <w:uiPriority w:val="4"/>
    <w:semiHidden/>
    <w:rsid w:val="003138B7"/>
    <w:pPr>
      <w:numPr>
        <w:numId w:val="23"/>
      </w:numPr>
    </w:pPr>
  </w:style>
  <w:style w:type="paragraph" w:customStyle="1" w:styleId="Opsommingnummer1eniveauOpenbaarMinisterie">
    <w:name w:val="Opsomming nummer 1e niveau Openbaar Ministerie"/>
    <w:basedOn w:val="ZsysbasisOpenbaarMinisterie"/>
    <w:uiPriority w:val="4"/>
    <w:semiHidden/>
    <w:qFormat/>
    <w:rsid w:val="005C5EC9"/>
    <w:pPr>
      <w:numPr>
        <w:numId w:val="1"/>
      </w:numPr>
    </w:pPr>
  </w:style>
  <w:style w:type="paragraph" w:customStyle="1" w:styleId="Opsommingnummer2eniveauOpenbaarMinisterie">
    <w:name w:val="Opsomming nummer 2e niveau Openbaar Ministerie"/>
    <w:basedOn w:val="ZsysbasisOpenbaarMinisterie"/>
    <w:uiPriority w:val="4"/>
    <w:semiHidden/>
    <w:qFormat/>
    <w:rsid w:val="002D5498"/>
    <w:pPr>
      <w:numPr>
        <w:ilvl w:val="1"/>
        <w:numId w:val="1"/>
      </w:numPr>
    </w:pPr>
  </w:style>
  <w:style w:type="paragraph" w:customStyle="1" w:styleId="Opsommingnummer3eniveauOpenbaarMinisterie">
    <w:name w:val="Opsomming nummer 3e niveau Openbaar Ministerie"/>
    <w:basedOn w:val="ZsysbasisOpenbaarMinisterie"/>
    <w:uiPriority w:val="4"/>
    <w:semiHidden/>
    <w:qFormat/>
    <w:rsid w:val="00383722"/>
    <w:pPr>
      <w:numPr>
        <w:ilvl w:val="2"/>
        <w:numId w:val="1"/>
      </w:numPr>
    </w:pPr>
  </w:style>
  <w:style w:type="numbering" w:customStyle="1" w:styleId="OpsommingnummerOpenbaarMinisterie">
    <w:name w:val="Opsomming nummer Openbaar Ministerie"/>
    <w:uiPriority w:val="4"/>
    <w:semiHidden/>
    <w:rsid w:val="00D37D76"/>
    <w:pPr>
      <w:numPr>
        <w:numId w:val="1"/>
      </w:numPr>
    </w:pPr>
  </w:style>
  <w:style w:type="paragraph" w:customStyle="1" w:styleId="Opsommingopenrondje1eniveauOpenbaarMinisterie">
    <w:name w:val="Opsomming open rondje 1e niveau Openbaar Ministerie"/>
    <w:basedOn w:val="ZsysbasisOpenbaarMinisterie"/>
    <w:uiPriority w:val="4"/>
    <w:semiHidden/>
    <w:rsid w:val="00A770F5"/>
    <w:pPr>
      <w:numPr>
        <w:numId w:val="2"/>
      </w:numPr>
    </w:pPr>
  </w:style>
  <w:style w:type="paragraph" w:customStyle="1" w:styleId="Opsommingopenrondje2eniveauOpenbaarMinisterie">
    <w:name w:val="Opsomming open rondje 2e niveau Openbaar Ministerie"/>
    <w:basedOn w:val="ZsysbasisOpenbaarMinisterie"/>
    <w:uiPriority w:val="4"/>
    <w:semiHidden/>
    <w:rsid w:val="0030122B"/>
    <w:pPr>
      <w:numPr>
        <w:ilvl w:val="1"/>
        <w:numId w:val="2"/>
      </w:numPr>
    </w:pPr>
  </w:style>
  <w:style w:type="paragraph" w:customStyle="1" w:styleId="Opsommingopenrondje3eniveauOpenbaarMinisterie">
    <w:name w:val="Opsomming open rondje 3e niveau Openbaar Ministerie"/>
    <w:basedOn w:val="ZsysbasisOpenbaarMinisterie"/>
    <w:uiPriority w:val="4"/>
    <w:semiHidden/>
    <w:rsid w:val="00DE09D8"/>
    <w:pPr>
      <w:numPr>
        <w:ilvl w:val="2"/>
        <w:numId w:val="2"/>
      </w:numPr>
    </w:pPr>
  </w:style>
  <w:style w:type="numbering" w:customStyle="1" w:styleId="OpsommingopenrondjeOpenbaarMinisterie">
    <w:name w:val="Opsomming open rondje Openbaar Ministerie"/>
    <w:uiPriority w:val="4"/>
    <w:semiHidden/>
    <w:rsid w:val="00D94EC7"/>
    <w:pPr>
      <w:numPr>
        <w:numId w:val="2"/>
      </w:numPr>
    </w:pPr>
  </w:style>
  <w:style w:type="paragraph" w:customStyle="1" w:styleId="Opsommingstreepje1eniveauOpenbaarMinisterie">
    <w:name w:val="Opsomming streepje 1e niveau Openbaar Ministerie"/>
    <w:basedOn w:val="ZsysbasisOpenbaarMinisterie"/>
    <w:uiPriority w:val="4"/>
    <w:semiHidden/>
    <w:qFormat/>
    <w:rsid w:val="00804379"/>
    <w:pPr>
      <w:numPr>
        <w:numId w:val="3"/>
      </w:numPr>
    </w:pPr>
  </w:style>
  <w:style w:type="paragraph" w:customStyle="1" w:styleId="Opsommingstreepje2eniveauOpenbaarMinisterie">
    <w:name w:val="Opsomming streepje 2e niveau Openbaar Ministerie"/>
    <w:basedOn w:val="ZsysbasisOpenbaarMinisterie"/>
    <w:uiPriority w:val="4"/>
    <w:semiHidden/>
    <w:qFormat/>
    <w:rsid w:val="00A41DCF"/>
    <w:pPr>
      <w:numPr>
        <w:ilvl w:val="1"/>
        <w:numId w:val="3"/>
      </w:numPr>
    </w:pPr>
  </w:style>
  <w:style w:type="paragraph" w:customStyle="1" w:styleId="Opsommingstreepje3eniveauOpenbaarMinisterie">
    <w:name w:val="Opsomming streepje 3e niveau Openbaar Ministerie"/>
    <w:basedOn w:val="ZsysbasisOpenbaarMinisterie"/>
    <w:uiPriority w:val="4"/>
    <w:semiHidden/>
    <w:qFormat/>
    <w:rsid w:val="00EF5802"/>
    <w:pPr>
      <w:numPr>
        <w:ilvl w:val="2"/>
        <w:numId w:val="3"/>
      </w:numPr>
    </w:pPr>
  </w:style>
  <w:style w:type="numbering" w:customStyle="1" w:styleId="OpsommingstreepjeOpenbaarMinisterie">
    <w:name w:val="Opsomming streepje Openbaar Ministerie"/>
    <w:uiPriority w:val="4"/>
    <w:semiHidden/>
    <w:rsid w:val="00914C79"/>
    <w:pPr>
      <w:numPr>
        <w:numId w:val="3"/>
      </w:numPr>
    </w:pPr>
  </w:style>
  <w:style w:type="character" w:styleId="Titelvanboek">
    <w:name w:val="Book Titl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rPr>
      <w:color w:val="321045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</w:style>
  <w:style w:type="table" w:styleId="Lichtearcering-accent3">
    <w:name w:val="Light Shading Accent 3"/>
    <w:basedOn w:val="Standaardtabel"/>
    <w:uiPriority w:val="60"/>
    <w:rsid w:val="00E07762"/>
    <w:rPr>
      <w:color w:val="001327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</w:style>
  <w:style w:type="table" w:styleId="Lichtearcering-accent2">
    <w:name w:val="Light Shading Accent 2"/>
    <w:basedOn w:val="Standaardtabel"/>
    <w:uiPriority w:val="60"/>
    <w:rsid w:val="00E07762"/>
    <w:rPr>
      <w:color w:val="38ADE9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</w:style>
  <w:style w:type="table" w:styleId="Lichtraster-accent6">
    <w:name w:val="Light Grid Accent 6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blStylePr w:type="fir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1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la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firstCol">
      <w:rPr>
        <w:rFonts w:ascii="Calibri Light" w:eastAsia="SimSun" w:hAnsi="Calibri Light" w:cs="Times New Roman"/>
        <w:b/>
        <w:bCs/>
      </w:rPr>
    </w:tblStylePr>
    <w:tblStylePr w:type="lastCol"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  <w:shd w:val="clear" w:color="auto" w:fill="E5E5E5"/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  <w:shd w:val="clear" w:color="auto" w:fill="E5E5E5"/>
      </w:tcPr>
    </w:tblStylePr>
    <w:tblStylePr w:type="band2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blStylePr w:type="fir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1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la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firstCol">
      <w:rPr>
        <w:rFonts w:ascii="Calibri Light" w:eastAsia="SimSun" w:hAnsi="Calibri Light" w:cs="Times New Roman"/>
        <w:b/>
        <w:bCs/>
      </w:rPr>
    </w:tblStylePr>
    <w:tblStylePr w:type="lastCol"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  <w:shd w:val="clear" w:color="auto" w:fill="FFD9BB"/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  <w:shd w:val="clear" w:color="auto" w:fill="FFD9BB"/>
      </w:tcPr>
    </w:tblStylePr>
    <w:tblStylePr w:type="band2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blStylePr w:type="fir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1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la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firstCol">
      <w:rPr>
        <w:rFonts w:ascii="Calibri Light" w:eastAsia="SimSun" w:hAnsi="Calibri Light" w:cs="Times New Roman"/>
        <w:b/>
        <w:bCs/>
      </w:rPr>
    </w:tblStylePr>
    <w:tblStylePr w:type="lastCol"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  <w:shd w:val="clear" w:color="auto" w:fill="D7B0EC"/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  <w:shd w:val="clear" w:color="auto" w:fill="D7B0EC"/>
      </w:tcPr>
    </w:tblStylePr>
    <w:tblStylePr w:type="band2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blStylePr w:type="fir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1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la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firstCol">
      <w:rPr>
        <w:rFonts w:ascii="Calibri Light" w:eastAsia="SimSun" w:hAnsi="Calibri Light" w:cs="Times New Roman"/>
        <w:b/>
        <w:bCs/>
      </w:rPr>
    </w:tblStylePr>
    <w:tblStylePr w:type="lastCol"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  <w:shd w:val="clear" w:color="auto" w:fill="8EC5FF"/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  <w:shd w:val="clear" w:color="auto" w:fill="8EC5FF"/>
      </w:tcPr>
    </w:tblStylePr>
    <w:tblStylePr w:type="band2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blStylePr w:type="fir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1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lastRow">
      <w:pPr>
        <w:spacing w:before="0" w:after="0" w:line="240" w:lineRule="auto"/>
      </w:pPr>
      <w:rPr>
        <w:rFonts w:ascii="Calibri Light" w:eastAsia="SimSun" w:hAnsi="Calibri Light" w:cs="Times New Roman"/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firstCol">
      <w:rPr>
        <w:rFonts w:ascii="Calibri Light" w:eastAsia="SimSun" w:hAnsi="Calibri Light" w:cs="Times New Roman"/>
        <w:b/>
        <w:bCs/>
      </w:rPr>
    </w:tblStylePr>
    <w:tblStylePr w:type="lastCol">
      <w:rPr>
        <w:rFonts w:ascii="Calibri Light" w:eastAsia="SimSun" w:hAnsi="Calibri Light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  <w:shd w:val="clear" w:color="auto" w:fill="E3F3FC"/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  <w:shd w:val="clear" w:color="auto" w:fill="E3F3FC"/>
      </w:tcPr>
    </w:tblStylePr>
    <w:tblStylePr w:type="band2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5F5F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D5400"/>
      </w:tcPr>
    </w:tblStylePr>
    <w:tblStylePr w:type="lastRow">
      <w:rPr>
        <w:b/>
        <w:bCs/>
        <w:color w:val="BD54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shd w:val="clear" w:color="auto" w:fill="EAEAEA"/>
      </w:tcPr>
    </w:tblStylePr>
  </w:style>
  <w:style w:type="table" w:styleId="Kleurrijkelijst-accent5">
    <w:name w:val="Colorful List Accent 5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FF0E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A7A7A"/>
      </w:tcPr>
    </w:tblStylePr>
    <w:tblStylePr w:type="lastRow">
      <w:rPr>
        <w:b/>
        <w:bCs/>
        <w:color w:val="7A7A7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shd w:val="clear" w:color="auto" w:fill="FFE0C8"/>
      </w:tcPr>
    </w:tblStylePr>
  </w:style>
  <w:style w:type="table" w:styleId="Kleurrijkelijst-accent4">
    <w:name w:val="Colorful List Accent 4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EFDF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142A"/>
      </w:tcPr>
    </w:tblStylePr>
    <w:tblStylePr w:type="lastRow">
      <w:rPr>
        <w:b/>
        <w:bCs/>
        <w:color w:val="0014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shd w:val="clear" w:color="auto" w:fill="DEBFF0"/>
      </w:tcPr>
    </w:tblStylePr>
  </w:style>
  <w:style w:type="table" w:styleId="Kleurrijkelijst-accent3">
    <w:name w:val="Colorful List Accent 3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D2E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6114A"/>
      </w:tcPr>
    </w:tblStylePr>
    <w:tblStylePr w:type="lastRow">
      <w:rPr>
        <w:b/>
        <w:bCs/>
        <w:color w:val="36114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shd w:val="clear" w:color="auto" w:fill="A3D0FF"/>
      </w:tcPr>
    </w:tblStylePr>
  </w:style>
  <w:style w:type="table" w:styleId="Kleurrijkelijst-accent2">
    <w:name w:val="Colorful List Accent 2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4FA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shd w:val="clear" w:color="auto" w:fill="E8F5FC"/>
      </w:tcPr>
    </w:tblStylePr>
  </w:style>
  <w:style w:type="table" w:styleId="Kleurrijkelijst-accent1">
    <w:name w:val="Colorful List Accent 1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BFDF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shd w:val="clear" w:color="auto" w:fill="F7FCFD"/>
      </w:tcPr>
    </w:tblStylePr>
  </w:style>
  <w:style w:type="table" w:styleId="Kleurrijkearcering-accent6">
    <w:name w:val="Colorful Shading Accent 6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ED6A00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FFFFFF"/>
        <w:insideV w:val="single" w:sz="4" w:space="0" w:color="FFFFFF"/>
      </w:tblBorders>
    </w:tblPr>
    <w:tcPr>
      <w:shd w:val="clear" w:color="auto" w:fill="F5F5F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B5B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B5B5B"/>
          <w:insideV w:val="nil"/>
        </w:tcBorders>
        <w:shd w:val="clear" w:color="auto" w:fill="5B5B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5B5B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CCCCCC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99999"/>
        <w:left w:val="single" w:sz="4" w:space="0" w:color="ED6A00"/>
        <w:bottom w:val="single" w:sz="4" w:space="0" w:color="ED6A00"/>
        <w:right w:val="single" w:sz="4" w:space="0" w:color="ED6A00"/>
        <w:insideH w:val="single" w:sz="4" w:space="0" w:color="FFFFFF"/>
        <w:insideV w:val="single" w:sz="4" w:space="0" w:color="FFFFFF"/>
      </w:tblBorders>
    </w:tblPr>
    <w:tcPr>
      <w:shd w:val="clear" w:color="auto" w:fill="FFF0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E3F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E3F00"/>
          <w:insideV w:val="nil"/>
        </w:tcBorders>
        <w:shd w:val="clear" w:color="auto" w:fill="8E3F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3F00"/>
      </w:tcPr>
    </w:tblStylePr>
    <w:tblStylePr w:type="band1Vert">
      <w:tblPr/>
      <w:tcPr>
        <w:shd w:val="clear" w:color="auto" w:fill="FFC291"/>
      </w:tcPr>
    </w:tblStylePr>
    <w:tblStylePr w:type="band1Horz">
      <w:tblPr/>
      <w:tcPr>
        <w:shd w:val="clear" w:color="auto" w:fill="FFB37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4">
    <w:name w:val="Colorful Shading Accent 4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001A35"/>
        <w:left w:val="single" w:sz="4" w:space="0" w:color="44165D"/>
        <w:bottom w:val="single" w:sz="4" w:space="0" w:color="44165D"/>
        <w:right w:val="single" w:sz="4" w:space="0" w:color="44165D"/>
        <w:insideH w:val="single" w:sz="4" w:space="0" w:color="FFFFFF"/>
        <w:insideV w:val="single" w:sz="4" w:space="0" w:color="FFFFFF"/>
      </w:tblBorders>
    </w:tblPr>
    <w:tcPr>
      <w:shd w:val="clear" w:color="auto" w:fill="EFDF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80D3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80D37"/>
          <w:insideV w:val="nil"/>
        </w:tcBorders>
        <w:shd w:val="clear" w:color="auto" w:fill="280D3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0D37"/>
      </w:tcPr>
    </w:tblStylePr>
    <w:tblStylePr w:type="band1Vert">
      <w:tblPr/>
      <w:tcPr>
        <w:shd w:val="clear" w:color="auto" w:fill="BE7FE0"/>
      </w:tcPr>
    </w:tblStylePr>
    <w:tblStylePr w:type="band1Horz">
      <w:tblPr/>
      <w:tcPr>
        <w:shd w:val="clear" w:color="auto" w:fill="AE5FD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44165D"/>
        <w:left w:val="single" w:sz="4" w:space="0" w:color="001A35"/>
        <w:bottom w:val="single" w:sz="4" w:space="0" w:color="001A35"/>
        <w:right w:val="single" w:sz="4" w:space="0" w:color="001A35"/>
        <w:insideH w:val="single" w:sz="4" w:space="0" w:color="FFFFFF"/>
        <w:insideV w:val="single" w:sz="4" w:space="0" w:color="FFFFFF"/>
      </w:tblBorders>
    </w:tblPr>
    <w:tcPr>
      <w:shd w:val="clear" w:color="auto" w:fill="D2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F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F1F"/>
          <w:insideV w:val="nil"/>
        </w:tcBorders>
        <w:shd w:val="clear" w:color="auto" w:fill="000F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F1F"/>
      </w:tcPr>
    </w:tblStylePr>
    <w:tblStylePr w:type="band1Vert">
      <w:tblPr/>
      <w:tcPr>
        <w:shd w:val="clear" w:color="auto" w:fill="48A1FF"/>
      </w:tcPr>
    </w:tblStylePr>
    <w:tblStylePr w:type="band1Horz">
      <w:tblPr/>
      <w:tcPr>
        <w:shd w:val="clear" w:color="auto" w:fill="1B8AFF"/>
      </w:tcPr>
    </w:tblStylePr>
  </w:style>
  <w:style w:type="table" w:styleId="Kleurrijkearcering-accent2">
    <w:name w:val="Colorful Shading Accent 2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91D2F3"/>
        <w:bottom w:val="single" w:sz="4" w:space="0" w:color="91D2F3"/>
        <w:right w:val="single" w:sz="4" w:space="0" w:color="91D2F3"/>
        <w:insideH w:val="single" w:sz="4" w:space="0" w:color="FFFFFF"/>
        <w:insideV w:val="single" w:sz="4" w:space="0" w:color="FFFFFF"/>
      </w:tblBorders>
    </w:tblPr>
    <w:tcPr>
      <w:shd w:val="clear" w:color="auto" w:fill="F4FA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792D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792D1"/>
          <w:insideV w:val="nil"/>
        </w:tcBorders>
        <w:shd w:val="clear" w:color="auto" w:fill="1792D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92D1"/>
      </w:tcPr>
    </w:tblStylePr>
    <w:tblStylePr w:type="band1Vert">
      <w:tblPr/>
      <w:tcPr>
        <w:shd w:val="clear" w:color="auto" w:fill="D2ECFA"/>
      </w:tcPr>
    </w:tblStylePr>
    <w:tblStylePr w:type="band1Horz">
      <w:tblPr/>
      <w:tcPr>
        <w:shd w:val="clear" w:color="auto" w:fill="C8E8F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DBF0F6"/>
        <w:bottom w:val="single" w:sz="4" w:space="0" w:color="DBF0F6"/>
        <w:right w:val="single" w:sz="4" w:space="0" w:color="DBF0F6"/>
        <w:insideH w:val="single" w:sz="4" w:space="0" w:color="FFFFFF"/>
        <w:insideV w:val="single" w:sz="4" w:space="0" w:color="FFFFFF"/>
      </w:tblBorders>
    </w:tblPr>
    <w:tcPr>
      <w:shd w:val="clear" w:color="auto" w:fill="FBFDF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6B1D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6B1D0"/>
          <w:insideV w:val="nil"/>
        </w:tcBorders>
        <w:shd w:val="clear" w:color="auto" w:fill="46B1D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B1D0"/>
      </w:tcPr>
    </w:tblStylePr>
    <w:tblStylePr w:type="band1Vert">
      <w:tblPr/>
      <w:tcPr>
        <w:shd w:val="clear" w:color="auto" w:fill="F0F9FB"/>
      </w:tcPr>
    </w:tblStylePr>
    <w:tblStylePr w:type="band1Horz">
      <w:tblPr/>
      <w:tcPr>
        <w:shd w:val="clear" w:color="auto" w:fill="ECF7F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raster-accent6">
    <w:name w:val="Colorful Grid Accent 6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EAEA"/>
    </w:tcPr>
    <w:tblStylePr w:type="firstRow">
      <w:rPr>
        <w:b/>
        <w:bCs/>
      </w:rPr>
      <w:tblPr/>
      <w:tcPr>
        <w:shd w:val="clear" w:color="auto" w:fill="D6D6D6"/>
      </w:tcPr>
    </w:tblStylePr>
    <w:tblStylePr w:type="lastRow">
      <w:rPr>
        <w:b/>
        <w:bCs/>
        <w:color w:val="000000"/>
      </w:rPr>
      <w:tblPr/>
      <w:tcPr>
        <w:shd w:val="clear" w:color="auto" w:fill="D6D6D6"/>
      </w:tcPr>
    </w:tblStylePr>
    <w:tblStylePr w:type="firstCol">
      <w:rPr>
        <w:color w:val="FFFFFF"/>
      </w:rPr>
      <w:tblPr/>
      <w:tcPr>
        <w:shd w:val="clear" w:color="auto" w:fill="727272"/>
      </w:tcPr>
    </w:tblStylePr>
    <w:tblStylePr w:type="lastCol">
      <w:rPr>
        <w:color w:val="FFFFFF"/>
      </w:rPr>
      <w:tblPr/>
      <w:tcPr>
        <w:shd w:val="clear" w:color="auto" w:fill="727272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Kleurrijkraster-accent5">
    <w:name w:val="Colorful Grid Accent 5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0C8"/>
    </w:tcPr>
    <w:tblStylePr w:type="firstRow">
      <w:rPr>
        <w:b/>
        <w:bCs/>
      </w:rPr>
      <w:tblPr/>
      <w:tcPr>
        <w:shd w:val="clear" w:color="auto" w:fill="FFC291"/>
      </w:tcPr>
    </w:tblStylePr>
    <w:tblStylePr w:type="lastRow">
      <w:rPr>
        <w:b/>
        <w:bCs/>
        <w:color w:val="000000"/>
      </w:rPr>
      <w:tblPr/>
      <w:tcPr>
        <w:shd w:val="clear" w:color="auto" w:fill="FFC291"/>
      </w:tcPr>
    </w:tblStylePr>
    <w:tblStylePr w:type="firstCol">
      <w:rPr>
        <w:color w:val="FFFFFF"/>
      </w:rPr>
      <w:tblPr/>
      <w:tcPr>
        <w:shd w:val="clear" w:color="auto" w:fill="B14F00"/>
      </w:tcPr>
    </w:tblStylePr>
    <w:tblStylePr w:type="lastCol">
      <w:rPr>
        <w:color w:val="FFFFFF"/>
      </w:rPr>
      <w:tblPr/>
      <w:tcPr>
        <w:shd w:val="clear" w:color="auto" w:fill="B14F00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Kleurrijkraster-accent4">
    <w:name w:val="Colorful Grid Accent 4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BFF0"/>
    </w:tcPr>
    <w:tblStylePr w:type="firstRow">
      <w:rPr>
        <w:b/>
        <w:bCs/>
      </w:rPr>
      <w:tblPr/>
      <w:tcPr>
        <w:shd w:val="clear" w:color="auto" w:fill="BE7FE0"/>
      </w:tcPr>
    </w:tblStylePr>
    <w:tblStylePr w:type="lastRow">
      <w:rPr>
        <w:b/>
        <w:bCs/>
        <w:color w:val="000000"/>
      </w:rPr>
      <w:tblPr/>
      <w:tcPr>
        <w:shd w:val="clear" w:color="auto" w:fill="BE7FE0"/>
      </w:tcPr>
    </w:tblStylePr>
    <w:tblStylePr w:type="firstCol">
      <w:rPr>
        <w:color w:val="FFFFFF"/>
      </w:rPr>
      <w:tblPr/>
      <w:tcPr>
        <w:shd w:val="clear" w:color="auto" w:fill="321045"/>
      </w:tcPr>
    </w:tblStylePr>
    <w:tblStylePr w:type="lastCol">
      <w:rPr>
        <w:color w:val="FFFFFF"/>
      </w:rPr>
      <w:tblPr/>
      <w:tcPr>
        <w:shd w:val="clear" w:color="auto" w:fill="321045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Kleurrijkraster-accent3">
    <w:name w:val="Colorful Grid Accent 3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3D0FF"/>
    </w:tcPr>
    <w:tblStylePr w:type="firstRow">
      <w:rPr>
        <w:b/>
        <w:bCs/>
      </w:rPr>
      <w:tblPr/>
      <w:tcPr>
        <w:shd w:val="clear" w:color="auto" w:fill="48A1FF"/>
      </w:tcPr>
    </w:tblStylePr>
    <w:tblStylePr w:type="lastRow">
      <w:rPr>
        <w:b/>
        <w:bCs/>
        <w:color w:val="000000"/>
      </w:rPr>
      <w:tblPr/>
      <w:tcPr>
        <w:shd w:val="clear" w:color="auto" w:fill="48A1FF"/>
      </w:tcPr>
    </w:tblStylePr>
    <w:tblStylePr w:type="firstCol">
      <w:rPr>
        <w:color w:val="FFFFFF"/>
      </w:rPr>
      <w:tblPr/>
      <w:tcPr>
        <w:shd w:val="clear" w:color="auto" w:fill="001327"/>
      </w:tcPr>
    </w:tblStylePr>
    <w:tblStylePr w:type="lastCol">
      <w:rPr>
        <w:color w:val="FFFFFF"/>
      </w:rPr>
      <w:tblPr/>
      <w:tcPr>
        <w:shd w:val="clear" w:color="auto" w:fill="001327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Kleurrijkraster-accent2">
    <w:name w:val="Colorful Grid Accent 2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F5FC"/>
    </w:tcPr>
    <w:tblStylePr w:type="firstRow">
      <w:rPr>
        <w:b/>
        <w:bCs/>
      </w:rPr>
      <w:tblPr/>
      <w:tcPr>
        <w:shd w:val="clear" w:color="auto" w:fill="D2ECFA"/>
      </w:tcPr>
    </w:tblStylePr>
    <w:tblStylePr w:type="lastRow">
      <w:rPr>
        <w:b/>
        <w:bCs/>
        <w:color w:val="000000"/>
      </w:rPr>
      <w:tblPr/>
      <w:tcPr>
        <w:shd w:val="clear" w:color="auto" w:fill="D2ECFA"/>
      </w:tcPr>
    </w:tblStylePr>
    <w:tblStylePr w:type="firstCol">
      <w:rPr>
        <w:color w:val="FFFFFF"/>
      </w:rPr>
      <w:tblPr/>
      <w:tcPr>
        <w:shd w:val="clear" w:color="auto" w:fill="38ADE9"/>
      </w:tcPr>
    </w:tblStylePr>
    <w:tblStylePr w:type="lastCol">
      <w:rPr>
        <w:color w:val="FFFFFF"/>
      </w:rPr>
      <w:tblPr/>
      <w:tcPr>
        <w:shd w:val="clear" w:color="auto" w:fill="38ADE9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Kleurrijkraster-accent1">
    <w:name w:val="Colorful Grid Accent 1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7FCFD"/>
    </w:tcPr>
    <w:tblStylePr w:type="firstRow">
      <w:rPr>
        <w:b/>
        <w:bCs/>
      </w:rPr>
      <w:tblPr/>
      <w:tcPr>
        <w:shd w:val="clear" w:color="auto" w:fill="F0F9FB"/>
      </w:tcPr>
    </w:tblStylePr>
    <w:tblStylePr w:type="lastRow">
      <w:rPr>
        <w:b/>
        <w:bCs/>
        <w:color w:val="000000"/>
      </w:rPr>
      <w:tblPr/>
      <w:tcPr>
        <w:shd w:val="clear" w:color="auto" w:fill="F0F9FB"/>
      </w:tcPr>
    </w:tblStylePr>
    <w:tblStylePr w:type="firstCol">
      <w:rPr>
        <w:color w:val="FFFFFF"/>
      </w:rPr>
      <w:tblPr/>
      <w:tcPr>
        <w:shd w:val="clear" w:color="auto" w:fill="7DC8DE"/>
      </w:tcPr>
    </w:tblStylePr>
    <w:tblStylePr w:type="lastCol">
      <w:rPr>
        <w:color w:val="FFFFFF"/>
      </w:rPr>
      <w:tblPr/>
      <w:tcPr>
        <w:shd w:val="clear" w:color="auto" w:fill="7DC8DE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Gemiddeldelijst2-accent6">
    <w:name w:val="Medium List 2 Accent 6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9999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9999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9999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6A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A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6A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B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165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165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165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B0E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1A3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A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1A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8EC5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1D2F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D2F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1D2F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F3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F0F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DBF0F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F0F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DBF0F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B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rPr>
        <w:rFonts w:ascii="Calibri Light" w:eastAsia="SimSun" w:hAnsi="Calibri Light" w:cs="Times New Roman"/>
      </w:rPr>
      <w:tblPr/>
      <w:tcPr>
        <w:tcBorders>
          <w:top w:val="nil"/>
          <w:bottom w:val="single" w:sz="8" w:space="0" w:color="999999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band1Vert">
      <w:tblPr/>
      <w:tcPr>
        <w:shd w:val="clear" w:color="auto" w:fill="E5E5E5"/>
      </w:tcPr>
    </w:tblStylePr>
    <w:tblStylePr w:type="band1Horz">
      <w:tblPr/>
      <w:tcPr>
        <w:shd w:val="clear" w:color="auto" w:fill="E5E5E5"/>
      </w:tcPr>
    </w:tblStylePr>
  </w:style>
  <w:style w:type="table" w:styleId="Gemiddeldelijst1-accent5">
    <w:name w:val="Medium List 1 Accent 5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rPr>
        <w:rFonts w:ascii="Calibri Light" w:eastAsia="SimSun" w:hAnsi="Calibri Light" w:cs="Times New Roman"/>
      </w:rPr>
      <w:tblPr/>
      <w:tcPr>
        <w:tcBorders>
          <w:top w:val="nil"/>
          <w:bottom w:val="single" w:sz="8" w:space="0" w:color="ED6A0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band1Vert">
      <w:tblPr/>
      <w:tcPr>
        <w:shd w:val="clear" w:color="auto" w:fill="FFD9BB"/>
      </w:tcPr>
    </w:tblStylePr>
    <w:tblStylePr w:type="band1Horz">
      <w:tblPr/>
      <w:tcPr>
        <w:shd w:val="clear" w:color="auto" w:fill="FFD9BB"/>
      </w:tcPr>
    </w:tblStylePr>
  </w:style>
  <w:style w:type="table" w:styleId="Gemiddeldelijst1-accent4">
    <w:name w:val="Medium List 1 Accent 4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rPr>
        <w:rFonts w:ascii="Calibri Light" w:eastAsia="SimSun" w:hAnsi="Calibri Light" w:cs="Times New Roman"/>
      </w:rPr>
      <w:tblPr/>
      <w:tcPr>
        <w:tcBorders>
          <w:top w:val="nil"/>
          <w:bottom w:val="single" w:sz="8" w:space="0" w:color="44165D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band1Vert">
      <w:tblPr/>
      <w:tcPr>
        <w:shd w:val="clear" w:color="auto" w:fill="D7B0EC"/>
      </w:tcPr>
    </w:tblStylePr>
    <w:tblStylePr w:type="band1Horz">
      <w:tblPr/>
      <w:tcPr>
        <w:shd w:val="clear" w:color="auto" w:fill="D7B0EC"/>
      </w:tcPr>
    </w:tblStylePr>
  </w:style>
  <w:style w:type="table" w:styleId="Gemiddeldelijst1-accent3">
    <w:name w:val="Medium List 1 Accent 3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rPr>
        <w:rFonts w:ascii="Calibri Light" w:eastAsia="SimSun" w:hAnsi="Calibri Light" w:cs="Times New Roman"/>
      </w:rPr>
      <w:tblPr/>
      <w:tcPr>
        <w:tcBorders>
          <w:top w:val="nil"/>
          <w:bottom w:val="single" w:sz="8" w:space="0" w:color="001A35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band1Vert">
      <w:tblPr/>
      <w:tcPr>
        <w:shd w:val="clear" w:color="auto" w:fill="8EC5FF"/>
      </w:tcPr>
    </w:tblStylePr>
    <w:tblStylePr w:type="band1Horz">
      <w:tblPr/>
      <w:tcPr>
        <w:shd w:val="clear" w:color="auto" w:fill="8EC5FF"/>
      </w:tcPr>
    </w:tblStylePr>
  </w:style>
  <w:style w:type="table" w:styleId="Gemiddeldelijst1-accent2">
    <w:name w:val="Medium List 1 Accent 2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rPr>
        <w:rFonts w:ascii="Calibri Light" w:eastAsia="SimSun" w:hAnsi="Calibri Light" w:cs="Times New Roman"/>
      </w:rPr>
      <w:tblPr/>
      <w:tcPr>
        <w:tcBorders>
          <w:top w:val="nil"/>
          <w:bottom w:val="single" w:sz="8" w:space="0" w:color="91D2F3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band1Vert">
      <w:tblPr/>
      <w:tcPr>
        <w:shd w:val="clear" w:color="auto" w:fill="E3F3FC"/>
      </w:tcPr>
    </w:tblStylePr>
    <w:tblStylePr w:type="band1Horz">
      <w:tblPr/>
      <w:tcPr>
        <w:shd w:val="clear" w:color="auto" w:fill="E3F3FC"/>
      </w:tcPr>
    </w:tblStylePr>
  </w:style>
  <w:style w:type="table" w:styleId="Gemiddeldearcering2-accent6">
    <w:name w:val="Medium Shading 2 Accent 6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BB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B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0EC"/>
      </w:tcPr>
    </w:tblStylePr>
    <w:tblStylePr w:type="band1Horz">
      <w:tblPr/>
      <w:tcPr>
        <w:tcBorders>
          <w:insideH w:val="nil"/>
          <w:insideV w:val="nil"/>
        </w:tcBorders>
        <w:shd w:val="clear" w:color="auto" w:fill="D7B0E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C5FF"/>
      </w:tcPr>
    </w:tblStylePr>
    <w:tblStylePr w:type="band1Horz">
      <w:tblPr/>
      <w:tcPr>
        <w:tcBorders>
          <w:insideH w:val="nil"/>
          <w:insideV w:val="nil"/>
        </w:tcBorders>
        <w:shd w:val="clear" w:color="auto" w:fill="8EC5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C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3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5E5E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CCCC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CCCCC"/>
      </w:tcPr>
    </w:tblStylePr>
  </w:style>
  <w:style w:type="table" w:styleId="Gemiddeldraster3-accent5">
    <w:name w:val="Medium Grid 3 Accent 5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9B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37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377"/>
      </w:tcPr>
    </w:tblStylePr>
  </w:style>
  <w:style w:type="table" w:styleId="Gemiddeldraster3-accent4">
    <w:name w:val="Medium Grid 3 Accent 4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7B0E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E5FD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E5FD9"/>
      </w:tcPr>
    </w:tblStylePr>
  </w:style>
  <w:style w:type="table" w:styleId="Gemiddeldraster3-accent3">
    <w:name w:val="Medium Grid 3 Accent 3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8EC5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1B8A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1B8AFF"/>
      </w:tcPr>
    </w:tblStylePr>
  </w:style>
  <w:style w:type="table" w:styleId="Gemiddeldraster3-accent2">
    <w:name w:val="Medium Grid 3 Accent 2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3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8F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8F9"/>
      </w:tcPr>
    </w:tblStylePr>
  </w:style>
  <w:style w:type="table" w:styleId="Gemiddeldraster3-accent1">
    <w:name w:val="Medium Grid 3 Accent 1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5FB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BF0F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BF0F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CF7F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CF7FA"/>
      </w:tcPr>
    </w:tblStylePr>
  </w:style>
  <w:style w:type="table" w:styleId="Gemiddeldraster2-accent6">
    <w:name w:val="Medium Grid 2 Accent 6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cPr>
      <w:shd w:val="clear" w:color="auto" w:fill="E5E5E5"/>
    </w:tcPr>
    <w:tblStylePr w:type="firstRow">
      <w:rPr>
        <w:b/>
        <w:bCs/>
        <w:color w:val="000000"/>
      </w:rPr>
      <w:tblPr/>
      <w:tcPr>
        <w:shd w:val="clear" w:color="auto" w:fill="F5F5F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tcBorders>
          <w:insideH w:val="single" w:sz="6" w:space="0" w:color="999999"/>
          <w:insideV w:val="single" w:sz="6" w:space="0" w:color="999999"/>
        </w:tcBorders>
        <w:shd w:val="clear" w:color="auto" w:fill="CCCCCC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cPr>
      <w:shd w:val="clear" w:color="auto" w:fill="FFD9BB"/>
    </w:tcPr>
    <w:tblStylePr w:type="firstRow">
      <w:rPr>
        <w:b/>
        <w:bCs/>
        <w:color w:val="000000"/>
      </w:rPr>
      <w:tblPr/>
      <w:tcPr>
        <w:shd w:val="clear" w:color="auto" w:fill="FFF0E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C8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tcBorders>
          <w:insideH w:val="single" w:sz="6" w:space="0" w:color="ED6A00"/>
          <w:insideV w:val="single" w:sz="6" w:space="0" w:color="ED6A00"/>
        </w:tcBorders>
        <w:shd w:val="clear" w:color="auto" w:fill="FFB377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cPr>
      <w:shd w:val="clear" w:color="auto" w:fill="D7B0EC"/>
    </w:tcPr>
    <w:tblStylePr w:type="firstRow">
      <w:rPr>
        <w:b/>
        <w:bCs/>
        <w:color w:val="000000"/>
      </w:rPr>
      <w:tblPr/>
      <w:tcPr>
        <w:shd w:val="clear" w:color="auto" w:fill="EFDF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FF0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tcBorders>
          <w:insideH w:val="single" w:sz="6" w:space="0" w:color="44165D"/>
          <w:insideV w:val="single" w:sz="6" w:space="0" w:color="44165D"/>
        </w:tcBorders>
        <w:shd w:val="clear" w:color="auto" w:fill="AE5FD9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cPr>
      <w:shd w:val="clear" w:color="auto" w:fill="8EC5FF"/>
    </w:tcPr>
    <w:tblStylePr w:type="firstRow">
      <w:rPr>
        <w:b/>
        <w:bCs/>
        <w:color w:val="000000"/>
      </w:rPr>
      <w:tblPr/>
      <w:tcPr>
        <w:shd w:val="clear" w:color="auto" w:fill="D2E8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D0FF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tcBorders>
          <w:insideH w:val="single" w:sz="6" w:space="0" w:color="001A35"/>
          <w:insideV w:val="single" w:sz="6" w:space="0" w:color="001A35"/>
        </w:tcBorders>
        <w:shd w:val="clear" w:color="auto" w:fill="1B8A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cPr>
      <w:shd w:val="clear" w:color="auto" w:fill="E3F3FC"/>
    </w:tcPr>
    <w:tblStylePr w:type="firstRow">
      <w:rPr>
        <w:b/>
        <w:bCs/>
        <w:color w:val="000000"/>
      </w:rPr>
      <w:tblPr/>
      <w:tcPr>
        <w:shd w:val="clear" w:color="auto" w:fill="F4FA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5FC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tcBorders>
          <w:insideH w:val="single" w:sz="6" w:space="0" w:color="91D2F3"/>
          <w:insideV w:val="single" w:sz="6" w:space="0" w:color="91D2F3"/>
        </w:tcBorders>
        <w:shd w:val="clear" w:color="auto" w:fill="C8E8F9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  <w:insideH w:val="single" w:sz="8" w:space="0" w:color="DBF0F6"/>
        <w:insideV w:val="single" w:sz="8" w:space="0" w:color="DBF0F6"/>
      </w:tblBorders>
    </w:tblPr>
    <w:tcPr>
      <w:shd w:val="clear" w:color="auto" w:fill="F5FBFC"/>
    </w:tcPr>
    <w:tblStylePr w:type="firstRow">
      <w:rPr>
        <w:b/>
        <w:bCs/>
        <w:color w:val="000000"/>
      </w:rPr>
      <w:tblPr/>
      <w:tcPr>
        <w:shd w:val="clear" w:color="auto" w:fill="FBFDF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CFD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tcBorders>
          <w:insideH w:val="single" w:sz="6" w:space="0" w:color="DBF0F6"/>
          <w:insideV w:val="single" w:sz="6" w:space="0" w:color="DBF0F6"/>
        </w:tcBorders>
        <w:shd w:val="clear" w:color="auto" w:fill="ECF7FA"/>
      </w:tcPr>
    </w:tblStylePr>
    <w:tblStylePr w:type="nwCell">
      <w:tblPr/>
      <w:tcPr>
        <w:shd w:val="clear" w:color="auto" w:fill="FFFFFF"/>
      </w:tcPr>
    </w:tblStylePr>
  </w:style>
  <w:style w:type="table" w:styleId="Gemiddeldraster1-accent6">
    <w:name w:val="Medium Grid 1 Accent 6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  <w:insideV w:val="single" w:sz="8" w:space="0" w:color="B2B2B2"/>
      </w:tblBorders>
    </w:tblPr>
    <w:tcPr>
      <w:shd w:val="clear" w:color="auto" w:fill="E5E5E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B2B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emiddeldraster1-accent5">
    <w:name w:val="Medium Grid 1 Accent 5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  <w:insideV w:val="single" w:sz="8" w:space="0" w:color="FF8D32"/>
      </w:tblBorders>
    </w:tblPr>
    <w:tcPr>
      <w:shd w:val="clear" w:color="auto" w:fill="FFD9B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Gemiddeldraster1-accent4">
    <w:name w:val="Medium Grid 1 Accent 4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  <w:insideV w:val="single" w:sz="8" w:space="0" w:color="7E29AD"/>
      </w:tblBorders>
    </w:tblPr>
    <w:tcPr>
      <w:shd w:val="clear" w:color="auto" w:fill="D7B0E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29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Gemiddeldraster1-accent3">
    <w:name w:val="Medium Grid 1 Accent 3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  <w:insideV w:val="single" w:sz="8" w:space="0" w:color="0052A7"/>
      </w:tblBorders>
    </w:tblPr>
    <w:tcPr>
      <w:shd w:val="clear" w:color="auto" w:fill="8EC5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2A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Gemiddeldraster1-accent2">
    <w:name w:val="Medium Grid 1 Accent 2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  <w:insideV w:val="single" w:sz="8" w:space="0" w:color="ACDDF6"/>
      </w:tblBorders>
    </w:tblPr>
    <w:tcPr>
      <w:shd w:val="clear" w:color="auto" w:fill="E3F3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DDF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Gemiddeldraster1-accent1">
    <w:name w:val="Medium Grid 1 Accent 1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E3F3F8"/>
        <w:left w:val="single" w:sz="8" w:space="0" w:color="E3F3F8"/>
        <w:bottom w:val="single" w:sz="8" w:space="0" w:color="E3F3F8"/>
        <w:right w:val="single" w:sz="8" w:space="0" w:color="E3F3F8"/>
        <w:insideH w:val="single" w:sz="8" w:space="0" w:color="E3F3F8"/>
        <w:insideV w:val="single" w:sz="8" w:space="0" w:color="E3F3F8"/>
      </w:tblBorders>
    </w:tblPr>
    <w:tcPr>
      <w:shd w:val="clear" w:color="auto" w:fill="F5FB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3F3F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Donkerelijst-accent6">
    <w:name w:val="Dark List Accent 6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9999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2727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</w:style>
  <w:style w:type="table" w:styleId="Donkerelijst-accent5">
    <w:name w:val="Dark List Accent 5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ED6A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63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14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</w:style>
  <w:style w:type="table" w:styleId="Donkerelijst-accent4">
    <w:name w:val="Dark List Accent 4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44165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10B2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2104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</w:style>
  <w:style w:type="table" w:styleId="Donkerelijst-accent3">
    <w:name w:val="Dark List Accent 3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001A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13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</w:style>
  <w:style w:type="table" w:styleId="Donkerelijst-accent2">
    <w:name w:val="Dark List Accent 2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1D2F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379A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ADE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</w:style>
  <w:style w:type="table" w:styleId="Donkerelijst-accent1">
    <w:name w:val="Dark List Accent 1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DBF0F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E9AB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DC8D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</w:style>
  <w:style w:type="paragraph" w:styleId="Bibliografie">
    <w:name w:val="Bibliography"/>
    <w:basedOn w:val="ZsysbasisOpenbaarMinisterie"/>
    <w:next w:val="BasistekstOpenbaarMinisterie"/>
    <w:uiPriority w:val="98"/>
    <w:semiHidden/>
    <w:rsid w:val="00E07762"/>
  </w:style>
  <w:style w:type="paragraph" w:styleId="Citaat">
    <w:name w:val="Quote"/>
    <w:basedOn w:val="ZsysbasisOpenbaarMinisterie"/>
    <w:next w:val="BasistekstOpenbaarMinisterie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link w:val="Citaat"/>
    <w:uiPriority w:val="98"/>
    <w:semiHidden/>
    <w:rsid w:val="005C0748"/>
    <w:rPr>
      <w:rFonts w:ascii="Verdana" w:hAnsi="Verdana" w:cs="Maiandra GD"/>
      <w:i/>
      <w:iCs/>
      <w:color w:val="000000"/>
      <w:sz w:val="18"/>
      <w:szCs w:val="18"/>
    </w:rPr>
  </w:style>
  <w:style w:type="paragraph" w:styleId="Duidelijkcitaat">
    <w:name w:val="Intense Quote"/>
    <w:basedOn w:val="ZsysbasisOpenbaarMinisterie"/>
    <w:next w:val="BasistekstOpenbaarMinisterie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link w:val="Duidelijkcitaat"/>
    <w:uiPriority w:val="98"/>
    <w:semiHidden/>
    <w:rsid w:val="005C0748"/>
    <w:rPr>
      <w:rFonts w:ascii="Verdana" w:hAnsi="Verdana" w:cs="Maiandra GD"/>
      <w:b/>
      <w:bCs/>
      <w:i/>
      <w:iCs/>
      <w:color w:val="000000"/>
      <w:sz w:val="18"/>
      <w:szCs w:val="18"/>
    </w:rPr>
  </w:style>
  <w:style w:type="character" w:styleId="Eindnootmarkering">
    <w:name w:val="endnote reference"/>
    <w:aliases w:val="Eindnootmarkering Openbaar Ministerie"/>
    <w:uiPriority w:val="4"/>
    <w:semiHidden/>
    <w:rsid w:val="00E07762"/>
    <w:rPr>
      <w:vertAlign w:val="superscript"/>
    </w:rPr>
  </w:style>
  <w:style w:type="paragraph" w:styleId="Geenafstand">
    <w:name w:val="No Spacing"/>
    <w:basedOn w:val="ZsysbasisOpenbaarMinisterie"/>
    <w:next w:val="BasistekstOpenbaarMinisterie"/>
    <w:uiPriority w:val="98"/>
    <w:semiHidden/>
    <w:rsid w:val="00D27D0E"/>
  </w:style>
  <w:style w:type="character" w:styleId="HTMLCode">
    <w:name w:val="HTML Cod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uiPriority w:val="98"/>
    <w:semiHidden/>
    <w:rsid w:val="00E07762"/>
    <w:rPr>
      <w:i/>
      <w:iCs/>
    </w:rPr>
  </w:style>
  <w:style w:type="character" w:styleId="HTMLVariable">
    <w:name w:val="HTML Variabl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uiPriority w:val="98"/>
    <w:semiHidden/>
    <w:rsid w:val="00E07762"/>
    <w:rPr>
      <w:i/>
      <w:iCs/>
    </w:rPr>
  </w:style>
  <w:style w:type="character" w:styleId="HTML-schrijfmachine">
    <w:name w:val="HTML Typewriter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penbaarMinisterie"/>
    <w:next w:val="BasistekstOpenbaarMinisterie"/>
    <w:uiPriority w:val="39"/>
    <w:qFormat/>
    <w:rsid w:val="00FC3FA5"/>
    <w:pPr>
      <w:keepLines/>
      <w:spacing w:before="480"/>
    </w:pPr>
    <w:rPr>
      <w:rFonts w:eastAsia="SimSun" w:cs="Times New Roman"/>
      <w:sz w:val="28"/>
      <w:szCs w:val="28"/>
    </w:rPr>
  </w:style>
  <w:style w:type="paragraph" w:styleId="Lijstalinea">
    <w:name w:val="List Paragraph"/>
    <w:aliases w:val="Reference List"/>
    <w:basedOn w:val="ZsysbasisOpenbaarMinisterie"/>
    <w:next w:val="BasistekstOpenbaarMinisterie"/>
    <w:link w:val="LijstalineaChar"/>
    <w:uiPriority w:val="34"/>
    <w:qFormat/>
    <w:rsid w:val="00E7078D"/>
    <w:pPr>
      <w:ind w:left="720"/>
    </w:pPr>
  </w:style>
  <w:style w:type="character" w:styleId="Nadruk">
    <w:name w:val="Emphasis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penbaarMinisterie">
    <w:name w:val="Kopnummering Openbaar Ministerie"/>
    <w:uiPriority w:val="4"/>
    <w:semiHidden/>
    <w:rsid w:val="007832CA"/>
    <w:pPr>
      <w:numPr>
        <w:numId w:val="7"/>
      </w:numPr>
    </w:pPr>
  </w:style>
  <w:style w:type="paragraph" w:customStyle="1" w:styleId="ZsyseenpuntOpenbaarMinisterie">
    <w:name w:val="Zsyseenpunt Openbaar Ministerie"/>
    <w:basedOn w:val="ZsysbasisOpenbaarMinisterie"/>
    <w:link w:val="ZsyseenpuntOpenbaarMinisterieChar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penbaarMinisterie">
    <w:name w:val="Zsysbasisdocumentgegevens Openbaar Ministerie"/>
    <w:basedOn w:val="ZsysbasisOpenbaarMinisterie"/>
    <w:next w:val="BasistekstOpenbaarMinisterie"/>
    <w:link w:val="ZsysbasisdocumentgegevensOpenbaarMinisterieChar"/>
    <w:uiPriority w:val="4"/>
    <w:semiHidden/>
    <w:rsid w:val="0020548B"/>
    <w:rPr>
      <w:noProof/>
    </w:rPr>
  </w:style>
  <w:style w:type="paragraph" w:customStyle="1" w:styleId="DocumentgegevenskopjeOpenbaarMinisterie">
    <w:name w:val="Documentgegevens kopje Openbaar Ministerie"/>
    <w:basedOn w:val="ZsysbasisdocumentgegevensOpenbaarMinisterie"/>
    <w:link w:val="DocumentgegevenskopjeOpenbaarMinisterieChar"/>
    <w:uiPriority w:val="4"/>
    <w:semiHidden/>
    <w:rsid w:val="002E7190"/>
    <w:pPr>
      <w:spacing w:line="280" w:lineRule="exact"/>
      <w:jc w:val="right"/>
    </w:pPr>
    <w:rPr>
      <w:rFonts w:ascii="Arial Narrow" w:hAnsi="Arial Narrow"/>
      <w:sz w:val="17"/>
    </w:rPr>
  </w:style>
  <w:style w:type="paragraph" w:customStyle="1" w:styleId="DocumentgegevensOpenbaarMinisterie">
    <w:name w:val="Documentgegevens Openbaar Ministerie"/>
    <w:basedOn w:val="ZsysbasisdocumentgegevensOpenbaarMinisterie"/>
    <w:uiPriority w:val="4"/>
    <w:semiHidden/>
    <w:rsid w:val="004C5F18"/>
    <w:pPr>
      <w:spacing w:line="280" w:lineRule="exact"/>
    </w:pPr>
  </w:style>
  <w:style w:type="paragraph" w:customStyle="1" w:styleId="DocumentgegevensdatumOpenbaarMinisterie">
    <w:name w:val="Documentgegevens datum Openbaar Ministerie"/>
    <w:basedOn w:val="ZsysbasisdocumentgegevensOpenbaarMinisterie"/>
    <w:link w:val="DocumentgegevensdatumOpenbaarMinisterieChar"/>
    <w:uiPriority w:val="4"/>
    <w:semiHidden/>
    <w:rsid w:val="00360068"/>
    <w:pPr>
      <w:spacing w:line="280" w:lineRule="exact"/>
    </w:pPr>
  </w:style>
  <w:style w:type="paragraph" w:customStyle="1" w:styleId="DocumentgegevensonderwerpOpenbaarMinisterie">
    <w:name w:val="Documentgegevens onderwerp Openbaar Ministerie"/>
    <w:basedOn w:val="ZsysbasisdocumentgegevensOpenbaarMinisterie"/>
    <w:uiPriority w:val="4"/>
    <w:semiHidden/>
    <w:rsid w:val="00C87372"/>
    <w:rPr>
      <w:noProof w:val="0"/>
    </w:rPr>
  </w:style>
  <w:style w:type="paragraph" w:customStyle="1" w:styleId="DocumentgegevensversienummerOpenbaarMinisterie">
    <w:name w:val="Documentgegevens versienummer Openbaar Ministerie"/>
    <w:basedOn w:val="ZsysbasisdocumentgegevensOpenbaarMinisterie"/>
    <w:uiPriority w:val="4"/>
    <w:semiHidden/>
    <w:rsid w:val="00C741B5"/>
    <w:pPr>
      <w:spacing w:line="280" w:lineRule="exact"/>
    </w:pPr>
  </w:style>
  <w:style w:type="paragraph" w:customStyle="1" w:styleId="PaginanummerOpenbaarMinisterie">
    <w:name w:val="Paginanummer Openbaar Ministerie"/>
    <w:basedOn w:val="ZsysbasisdocumentgegevensOpenbaarMinisterie"/>
    <w:uiPriority w:val="4"/>
    <w:semiHidden/>
    <w:rsid w:val="007A7650"/>
    <w:pPr>
      <w:spacing w:line="280" w:lineRule="exact"/>
    </w:pPr>
    <w:rPr>
      <w:b/>
      <w:color w:val="001935"/>
      <w:sz w:val="15"/>
    </w:rPr>
  </w:style>
  <w:style w:type="paragraph" w:customStyle="1" w:styleId="AfzendergegevensOpenbaarMinisterie">
    <w:name w:val="Afzendergegevens Openbaar Ministerie"/>
    <w:basedOn w:val="ZsysbasisdocumentgegevensOpenbaarMinisterie"/>
    <w:link w:val="AfzendergegevensOpenbaarMinisterieChar"/>
    <w:uiPriority w:val="4"/>
    <w:semiHidden/>
    <w:rsid w:val="00A34476"/>
    <w:rPr>
      <w:rFonts w:ascii="Arial Narrow" w:hAnsi="Arial Narrow"/>
      <w:sz w:val="17"/>
    </w:rPr>
  </w:style>
  <w:style w:type="paragraph" w:customStyle="1" w:styleId="AfzendergegevenskopjeOpenbaarMinisterie">
    <w:name w:val="Afzendergegevens kopje Openbaar Ministerie"/>
    <w:basedOn w:val="ZsysbasisdocumentgegevensOpenbaarMinisterie"/>
    <w:uiPriority w:val="4"/>
    <w:semiHidden/>
    <w:rsid w:val="00C9444F"/>
    <w:rPr>
      <w:rFonts w:ascii="Arial Narrow" w:hAnsi="Arial Narrow"/>
      <w:b/>
      <w:sz w:val="17"/>
    </w:rPr>
  </w:style>
  <w:style w:type="numbering" w:customStyle="1" w:styleId="OpsommingtekenOpenbaarMinisterie">
    <w:name w:val="Opsomming teken Openbaar Ministerie"/>
    <w:uiPriority w:val="99"/>
    <w:semiHidden/>
    <w:rsid w:val="004A11DD"/>
    <w:pPr>
      <w:numPr>
        <w:numId w:val="25"/>
      </w:numPr>
    </w:pPr>
  </w:style>
  <w:style w:type="paragraph" w:customStyle="1" w:styleId="AlineavoorafbeeldingOpenbaarMinisterie">
    <w:name w:val="Alinea voor afbeelding Openbaar Ministerie"/>
    <w:basedOn w:val="ZsysbasisOpenbaarMinisterie"/>
    <w:next w:val="BasistekstOpenbaarMinisterie"/>
    <w:uiPriority w:val="4"/>
    <w:semiHidden/>
    <w:rsid w:val="00BB239A"/>
  </w:style>
  <w:style w:type="paragraph" w:customStyle="1" w:styleId="TitelOpenbaarMinisterie">
    <w:name w:val="Titel Openbaar Ministerie"/>
    <w:basedOn w:val="ZsysbasisOpenbaarMinisterie"/>
    <w:next w:val="BasistekstOpenbaarMinisterie"/>
    <w:link w:val="TitelOpenbaarMinisterieChar"/>
    <w:uiPriority w:val="4"/>
    <w:semiHidden/>
    <w:rsid w:val="00B96FD2"/>
    <w:pPr>
      <w:keepLines/>
      <w:spacing w:line="1200" w:lineRule="exact"/>
    </w:pPr>
    <w:rPr>
      <w:color w:val="FFFFFF"/>
      <w:sz w:val="120"/>
    </w:rPr>
  </w:style>
  <w:style w:type="paragraph" w:customStyle="1" w:styleId="SubtitelOpenbaarMinisterie">
    <w:name w:val="Subtitel Openbaar Ministerie"/>
    <w:basedOn w:val="ZsysbasisOpenbaarMinisterie"/>
    <w:uiPriority w:val="1"/>
    <w:rsid w:val="00857ED5"/>
    <w:pPr>
      <w:keepLines/>
      <w:spacing w:line="568" w:lineRule="atLeast"/>
    </w:pPr>
    <w:rPr>
      <w:color w:val="FFFFFF"/>
      <w:sz w:val="36"/>
    </w:rPr>
  </w:style>
  <w:style w:type="numbering" w:customStyle="1" w:styleId="BijlagenummeringOpenbaarMinisterie">
    <w:name w:val="Bijlagenummering Openbaar Ministerie"/>
    <w:uiPriority w:val="4"/>
    <w:semiHidden/>
    <w:rsid w:val="009E7E85"/>
    <w:pPr>
      <w:numPr>
        <w:numId w:val="8"/>
      </w:numPr>
    </w:pPr>
  </w:style>
  <w:style w:type="paragraph" w:customStyle="1" w:styleId="Bijlagekop1OpenbaarMinisterie">
    <w:name w:val="Bijlage kop 1 Openbaar Ministerie"/>
    <w:basedOn w:val="ZsysbasisOpenbaarMinisterie"/>
    <w:next w:val="BasistekstOpenbaarMinisterie"/>
    <w:uiPriority w:val="4"/>
    <w:semiHidden/>
    <w:rsid w:val="00EE10A9"/>
    <w:pPr>
      <w:keepNext/>
      <w:keepLines/>
      <w:numPr>
        <w:numId w:val="21"/>
      </w:numPr>
      <w:tabs>
        <w:tab w:val="left" w:pos="709"/>
      </w:tabs>
      <w:spacing w:before="740" w:after="520" w:line="426" w:lineRule="exact"/>
      <w:outlineLvl w:val="0"/>
    </w:pPr>
    <w:rPr>
      <w:bCs/>
      <w:color w:val="001935"/>
      <w:sz w:val="36"/>
      <w:szCs w:val="32"/>
    </w:rPr>
  </w:style>
  <w:style w:type="paragraph" w:customStyle="1" w:styleId="Bijlagekop2OpenbaarMinisterie">
    <w:name w:val="Bijlage kop 2 Openbaar Ministerie"/>
    <w:basedOn w:val="ZsysbasisOpenbaarMinisterie"/>
    <w:next w:val="BasistekstOpenbaarMinisterie"/>
    <w:uiPriority w:val="4"/>
    <w:semiHidden/>
    <w:rsid w:val="009E7E85"/>
    <w:pPr>
      <w:keepNext/>
      <w:keepLines/>
      <w:numPr>
        <w:ilvl w:val="1"/>
        <w:numId w:val="21"/>
      </w:numPr>
      <w:spacing w:before="560" w:after="280"/>
      <w:outlineLvl w:val="1"/>
    </w:pPr>
    <w:rPr>
      <w:bCs/>
      <w:iCs/>
      <w:color w:val="001935"/>
      <w:sz w:val="22"/>
      <w:szCs w:val="28"/>
    </w:rPr>
  </w:style>
  <w:style w:type="paragraph" w:styleId="Onderwerpvanopmerking">
    <w:name w:val="annotation subject"/>
    <w:basedOn w:val="ZsysbasisOpenbaarMinisterie"/>
    <w:next w:val="BasistekstOpenbaarMinisterie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link w:val="Onderwerpvanopmerking"/>
    <w:uiPriority w:val="98"/>
    <w:semiHidden/>
    <w:rsid w:val="005C0748"/>
    <w:rPr>
      <w:rFonts w:ascii="Verdana" w:hAnsi="Verdana" w:cs="Maiandra GD"/>
      <w:b/>
      <w:bCs/>
      <w:color w:val="000000"/>
      <w:sz w:val="18"/>
    </w:rPr>
  </w:style>
  <w:style w:type="character" w:customStyle="1" w:styleId="Plattetekst2Char">
    <w:name w:val="Platte tekst 2 Char"/>
    <w:link w:val="Plattetekst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character" w:customStyle="1" w:styleId="PlattetekstChar">
    <w:name w:val="Platte tekst Char"/>
    <w:link w:val="Plattetekst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character" w:customStyle="1" w:styleId="Platteteksteersteinspringing2Char">
    <w:name w:val="Platte tekst eerste inspringing 2 Char"/>
    <w:link w:val="Platteteksteersteinspringing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2">
    <w:name w:val="Body Text Indent 2"/>
    <w:basedOn w:val="ZsysbasisOpenbaarMinisterie"/>
    <w:next w:val="BasistekstOpenbaarMinisterie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link w:val="Plattetekstinspringen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3">
    <w:name w:val="Body Text Indent 3"/>
    <w:basedOn w:val="ZsysbasisOpenbaarMinisterie"/>
    <w:next w:val="BasistekstOpenbaarMinisterie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link w:val="Plattetekstinspringen3"/>
    <w:uiPriority w:val="98"/>
    <w:semiHidden/>
    <w:rsid w:val="005C0748"/>
    <w:rPr>
      <w:rFonts w:ascii="Verdana" w:hAnsi="Verdana" w:cs="Maiandra GD"/>
      <w:color w:val="000000"/>
      <w:sz w:val="18"/>
      <w:szCs w:val="16"/>
    </w:rPr>
  </w:style>
  <w:style w:type="paragraph" w:styleId="Lijstmetafbeeldingen">
    <w:name w:val="table of figures"/>
    <w:basedOn w:val="Standaard"/>
    <w:next w:val="Standaard"/>
    <w:uiPriority w:val="98"/>
    <w:semiHidden/>
    <w:rsid w:val="00DD2A9E"/>
  </w:style>
  <w:style w:type="table" w:customStyle="1" w:styleId="TabelzonderopmaakOpenbaarMinisterie">
    <w:name w:val="Tabel zonder opmaak Openbaar Ministerie"/>
    <w:basedOn w:val="Standaardtabel"/>
    <w:uiPriority w:val="99"/>
    <w:qFormat/>
    <w:rsid w:val="00D16E87"/>
    <w:tblPr>
      <w:tblCellMar>
        <w:left w:w="0" w:type="dxa"/>
        <w:right w:w="0" w:type="dxa"/>
      </w:tblCellMar>
    </w:tblPr>
  </w:style>
  <w:style w:type="paragraph" w:customStyle="1" w:styleId="ZsysbasistocOpenbaarMinisterie">
    <w:name w:val="Zsysbasistoc Openbaar Ministerie"/>
    <w:basedOn w:val="ZsysbasisOpenbaarMinisterie"/>
    <w:next w:val="BasistekstOpenbaarMinisterie"/>
    <w:uiPriority w:val="4"/>
    <w:semiHidden/>
    <w:rsid w:val="007832CA"/>
    <w:pPr>
      <w:tabs>
        <w:tab w:val="right" w:pos="7484"/>
      </w:tabs>
      <w:ind w:right="567" w:hanging="992"/>
    </w:pPr>
    <w:rPr>
      <w:sz w:val="16"/>
    </w:rPr>
  </w:style>
  <w:style w:type="numbering" w:customStyle="1" w:styleId="AgendapuntlijstOpenbaarMinisterie">
    <w:name w:val="Agendapunt (lijst) Openbaar Ministerie"/>
    <w:uiPriority w:val="4"/>
    <w:semiHidden/>
    <w:rsid w:val="001C6232"/>
    <w:pPr>
      <w:numPr>
        <w:numId w:val="19"/>
      </w:numPr>
    </w:pPr>
  </w:style>
  <w:style w:type="paragraph" w:customStyle="1" w:styleId="AgendapuntOpenbaarMinisterie">
    <w:name w:val="Agendapunt Openbaar Ministerie"/>
    <w:basedOn w:val="ZsysbasisOpenbaarMinisterie"/>
    <w:uiPriority w:val="4"/>
    <w:semiHidden/>
    <w:rsid w:val="001C6232"/>
    <w:pPr>
      <w:numPr>
        <w:numId w:val="20"/>
      </w:numPr>
    </w:pPr>
  </w:style>
  <w:style w:type="paragraph" w:customStyle="1" w:styleId="ZsysbasistabeltekstOpenbaarMinisterie">
    <w:name w:val="Zsysbasistabeltekst Openbaar Ministerie"/>
    <w:basedOn w:val="ZsysbasisOpenbaarMinisterie"/>
    <w:next w:val="TabeltekstOpenbaarMinisterie"/>
    <w:uiPriority w:val="4"/>
    <w:semiHidden/>
    <w:rsid w:val="00A773CC"/>
    <w:rPr>
      <w:sz w:val="16"/>
    </w:rPr>
  </w:style>
  <w:style w:type="paragraph" w:customStyle="1" w:styleId="TabeltekstOpenbaarMinisterie">
    <w:name w:val="Tabeltekst Openbaar Ministerie"/>
    <w:basedOn w:val="ZsysbasistabeltekstOpenbaarMinisterie"/>
    <w:uiPriority w:val="11"/>
    <w:rsid w:val="00312D26"/>
  </w:style>
  <w:style w:type="paragraph" w:customStyle="1" w:styleId="TabelkopjeOpenbaarMinisterie">
    <w:name w:val="Tabelkopje Openbaar Ministerie"/>
    <w:basedOn w:val="ZsysbasistabeltekstOpenbaarMinisterie"/>
    <w:next w:val="TabeltekstOpenbaarMinisterie"/>
    <w:uiPriority w:val="10"/>
    <w:rsid w:val="00A773CC"/>
    <w:rPr>
      <w:b/>
      <w:color w:val="001935"/>
    </w:rPr>
  </w:style>
  <w:style w:type="paragraph" w:customStyle="1" w:styleId="DocumentnaamOpenbaarMinisterie">
    <w:name w:val="Documentnaam Openbaar Ministerie"/>
    <w:basedOn w:val="ZsysbasisOpenbaarMinisterie"/>
    <w:next w:val="BasistekstOpenbaarMinisterie"/>
    <w:uiPriority w:val="4"/>
    <w:semiHidden/>
    <w:rsid w:val="00C34E4D"/>
    <w:rPr>
      <w:b/>
      <w:sz w:val="20"/>
    </w:rPr>
  </w:style>
  <w:style w:type="paragraph" w:customStyle="1" w:styleId="RetouradresOpenbaarMinisterie">
    <w:name w:val="Retouradres Openbaar Ministerie"/>
    <w:basedOn w:val="ZsysbasisdocumentgegevensOpenbaarMinisterie"/>
    <w:uiPriority w:val="4"/>
    <w:semiHidden/>
    <w:rsid w:val="002E7190"/>
    <w:rPr>
      <w:rFonts w:ascii="Arial Narrow" w:hAnsi="Arial Narrow"/>
      <w:sz w:val="17"/>
    </w:rPr>
  </w:style>
  <w:style w:type="paragraph" w:customStyle="1" w:styleId="TussenkopjeOpenbaarMinisterie">
    <w:name w:val="Tussenkopje Openbaar Ministerie"/>
    <w:basedOn w:val="ZsysbasisOpenbaarMinisterie"/>
    <w:next w:val="BasistekstOpenbaarMinisterie"/>
    <w:uiPriority w:val="8"/>
    <w:rsid w:val="00374C85"/>
    <w:pPr>
      <w:keepNext/>
      <w:keepLines/>
      <w:spacing w:before="560"/>
    </w:pPr>
    <w:rPr>
      <w:i/>
      <w:color w:val="001935"/>
    </w:rPr>
  </w:style>
  <w:style w:type="paragraph" w:customStyle="1" w:styleId="DocumentgegevensOnsKenmerkOpenbaarMinisterie">
    <w:name w:val="Documentgegevens Ons Kenmerk Openbaar Ministerie"/>
    <w:basedOn w:val="ZsysbasisdocumentgegevensOpenbaarMinisterie"/>
    <w:next w:val="DocumentgegevensOpenbaarMinisterie"/>
    <w:link w:val="DocumentgegevensOnsKenmerkOpenbaarMinisterieChar"/>
    <w:uiPriority w:val="4"/>
    <w:semiHidden/>
    <w:rsid w:val="00360068"/>
    <w:pPr>
      <w:spacing w:line="280" w:lineRule="exact"/>
    </w:pPr>
  </w:style>
  <w:style w:type="character" w:customStyle="1" w:styleId="ZsysbasisdocumentgegevensOpenbaarMinisterieChar">
    <w:name w:val="Zsysbasisdocumentgegevens Openbaar Ministerie Char"/>
    <w:link w:val="Zsysbasisdocumentgegevens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character" w:customStyle="1" w:styleId="DocumentgegevensdatumOpenbaarMinisterieChar">
    <w:name w:val="Documentgegevens datum Openbaar Ministerie Char"/>
    <w:link w:val="Documentgegevensdatum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character" w:customStyle="1" w:styleId="DocumentgegevensOnsKenmerkOpenbaarMinisterieChar">
    <w:name w:val="Documentgegevens Ons Kenmerk Openbaar Ministerie Char"/>
    <w:link w:val="DocumentgegevensOnsKenmerk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paragraph" w:customStyle="1" w:styleId="DocumentgegevenskopjeOnsKenmerkOpenbaarMinisterie">
    <w:name w:val="Documentgegevens kopje Ons Kenmerk Openbaar Ministerie"/>
    <w:basedOn w:val="ZsysbasisdocumentgegevensOpenbaarMinisterie"/>
    <w:next w:val="DocumentgegevenskopjeOpenbaarMinisterie"/>
    <w:link w:val="DocumentgegevenskopjeOnsKenmerkOpenbaarMinisterieChar"/>
    <w:uiPriority w:val="4"/>
    <w:semiHidden/>
    <w:rsid w:val="00360068"/>
    <w:pPr>
      <w:spacing w:line="280" w:lineRule="exact"/>
      <w:jc w:val="right"/>
    </w:pPr>
    <w:rPr>
      <w:rFonts w:ascii="Arial Narrow" w:hAnsi="Arial Narrow"/>
      <w:sz w:val="17"/>
    </w:rPr>
  </w:style>
  <w:style w:type="character" w:customStyle="1" w:styleId="DocumentgegevenskopjeOpenbaarMinisterieChar">
    <w:name w:val="Documentgegevens kopje Openbaar Ministerie Char"/>
    <w:link w:val="Documentgegevenskopje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character" w:customStyle="1" w:styleId="DocumentgegevenskopjeOnsKenmerkOpenbaarMinisterieChar">
    <w:name w:val="Documentgegevens kopje Ons Kenmerk Openbaar Ministerie Char"/>
    <w:link w:val="DocumentgegevenskopjeOnsKenmerk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character" w:customStyle="1" w:styleId="Hashtag1">
    <w:name w:val="Hashtag1"/>
    <w:uiPriority w:val="98"/>
    <w:semiHidden/>
    <w:rsid w:val="00A322F3"/>
    <w:rPr>
      <w:color w:val="2B579A"/>
      <w:shd w:val="clear" w:color="auto" w:fill="E6E6E6"/>
    </w:rPr>
  </w:style>
  <w:style w:type="character" w:customStyle="1" w:styleId="Slimmehyperlink1">
    <w:name w:val="Slimme hyperlink1"/>
    <w:uiPriority w:val="98"/>
    <w:semiHidden/>
    <w:rsid w:val="00A322F3"/>
    <w:rPr>
      <w:u w:val="dotted"/>
    </w:rPr>
  </w:style>
  <w:style w:type="character" w:customStyle="1" w:styleId="Vermelding1">
    <w:name w:val="Vermelding1"/>
    <w:uiPriority w:val="98"/>
    <w:semiHidden/>
    <w:rsid w:val="00A322F3"/>
    <w:rPr>
      <w:color w:val="2B579A"/>
      <w:shd w:val="clear" w:color="auto" w:fill="E6E6E6"/>
    </w:rPr>
  </w:style>
  <w:style w:type="character" w:customStyle="1" w:styleId="AfzendergegevensOpenbaarMinisterieChar">
    <w:name w:val="Afzendergegevens Openbaar Ministerie Char"/>
    <w:link w:val="Afzendergegevens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paragraph" w:customStyle="1" w:styleId="ZsyAlineaTussenTabellenOpenbaarMinisterie">
    <w:name w:val="ZsyAlineaTussenTabellen Openbaar Ministerie"/>
    <w:basedOn w:val="ZsysbasisOpenbaarMinisterie"/>
    <w:next w:val="ZsyseenpuntOpenbaarMinisterie"/>
    <w:link w:val="ZsyAlineaTussenTabellenOpenbaarMinisterieChar"/>
    <w:uiPriority w:val="4"/>
    <w:semiHidden/>
    <w:rsid w:val="00390E94"/>
    <w:pPr>
      <w:spacing w:line="200" w:lineRule="exact"/>
    </w:pPr>
    <w:rPr>
      <w:sz w:val="20"/>
    </w:rPr>
  </w:style>
  <w:style w:type="character" w:customStyle="1" w:styleId="ZsyseenpuntOpenbaarMinisterieChar">
    <w:name w:val="Zsyseenpunt Openbaar Ministerie Char"/>
    <w:link w:val="ZsyseenpuntOpenbaarMinisterie"/>
    <w:uiPriority w:val="4"/>
    <w:semiHidden/>
    <w:rsid w:val="005C0748"/>
    <w:rPr>
      <w:rFonts w:ascii="Verdana" w:hAnsi="Verdana" w:cs="Maiandra GD"/>
      <w:color w:val="000000"/>
      <w:sz w:val="2"/>
      <w:szCs w:val="18"/>
    </w:rPr>
  </w:style>
  <w:style w:type="character" w:customStyle="1" w:styleId="ZsyAlineaTussenTabellenOpenbaarMinisterieChar">
    <w:name w:val="ZsyAlineaTussenTabellen Openbaar Ministerie Char"/>
    <w:link w:val="ZsyAlineaTussenTabellenOpenbaarMinisterie"/>
    <w:uiPriority w:val="4"/>
    <w:semiHidden/>
    <w:rsid w:val="005C0748"/>
    <w:rPr>
      <w:rFonts w:ascii="Verdana" w:hAnsi="Verdana" w:cs="Maiandra GD"/>
      <w:color w:val="000000"/>
      <w:sz w:val="2"/>
      <w:szCs w:val="18"/>
    </w:rPr>
  </w:style>
  <w:style w:type="paragraph" w:customStyle="1" w:styleId="Titelreferentieveldpag2OpenbaarMinisterie">
    <w:name w:val="Titel referentieveld pag 2 Openbaar Ministerie"/>
    <w:basedOn w:val="ZsysbasisOpenbaarMinisterie"/>
    <w:next w:val="BasistekstOpenbaarMinisterie"/>
    <w:link w:val="Titelreferentieveldpag2OpenbaarMinisterieChar"/>
    <w:uiPriority w:val="4"/>
    <w:semiHidden/>
    <w:rsid w:val="00C741B5"/>
    <w:pPr>
      <w:keepLines/>
      <w:spacing w:line="440" w:lineRule="exact"/>
    </w:pPr>
    <w:rPr>
      <w:color w:val="001935"/>
      <w:sz w:val="36"/>
    </w:rPr>
  </w:style>
  <w:style w:type="character" w:customStyle="1" w:styleId="TitelOpenbaarMinisterieChar">
    <w:name w:val="Titel Openbaar Ministerie Char"/>
    <w:link w:val="TitelOpenbaarMinisterie"/>
    <w:uiPriority w:val="4"/>
    <w:semiHidden/>
    <w:rsid w:val="005C0748"/>
    <w:rPr>
      <w:rFonts w:ascii="Verdana" w:hAnsi="Verdana" w:cs="Maiandra GD"/>
      <w:color w:val="FFFFFF"/>
      <w:sz w:val="120"/>
      <w:szCs w:val="18"/>
    </w:rPr>
  </w:style>
  <w:style w:type="character" w:customStyle="1" w:styleId="Titelreferentieveldpag2OpenbaarMinisterieChar">
    <w:name w:val="Titel referentieveld pag 2 Openbaar Ministerie Char"/>
    <w:link w:val="Titelreferentieveldpag2OpenbaarMinisterie"/>
    <w:uiPriority w:val="4"/>
    <w:semiHidden/>
    <w:rsid w:val="005C0748"/>
    <w:rPr>
      <w:rFonts w:ascii="Verdana" w:hAnsi="Verdana" w:cs="Maiandra GD"/>
      <w:color w:val="001935"/>
      <w:sz w:val="36"/>
      <w:szCs w:val="18"/>
    </w:rPr>
  </w:style>
  <w:style w:type="paragraph" w:customStyle="1" w:styleId="InleidingOpenbaarMinisterie">
    <w:name w:val="Inleiding Openbaar Ministerie"/>
    <w:basedOn w:val="ZsysbasisOpenbaarMinisterie"/>
    <w:next w:val="BasistekstOpenbaarMinisterie"/>
    <w:link w:val="InleidingOpenbaarMinisterieChar"/>
    <w:uiPriority w:val="3"/>
    <w:rsid w:val="00DA749F"/>
    <w:rPr>
      <w:b/>
    </w:rPr>
  </w:style>
  <w:style w:type="character" w:customStyle="1" w:styleId="BasistekstOpenbaarMinisterieChar">
    <w:name w:val="Basistekst Openbaar Ministerie Char"/>
    <w:link w:val="BasistekstOpenbaarMinisterie"/>
    <w:uiPriority w:val="5"/>
    <w:rsid w:val="00AB4327"/>
    <w:rPr>
      <w:rFonts w:ascii="Verdana" w:hAnsi="Verdana" w:cs="Maiandra GD"/>
      <w:color w:val="000000"/>
      <w:sz w:val="18"/>
      <w:szCs w:val="18"/>
    </w:rPr>
  </w:style>
  <w:style w:type="character" w:customStyle="1" w:styleId="InleidingOpenbaarMinisterieChar">
    <w:name w:val="Inleiding Openbaar Ministerie Char"/>
    <w:link w:val="InleidingOpenbaarMinisterie"/>
    <w:uiPriority w:val="3"/>
    <w:rsid w:val="005C0748"/>
    <w:rPr>
      <w:rFonts w:ascii="Verdana" w:hAnsi="Verdana" w:cs="Maiandra GD"/>
      <w:b/>
      <w:color w:val="000000"/>
      <w:sz w:val="18"/>
      <w:szCs w:val="18"/>
    </w:rPr>
  </w:style>
  <w:style w:type="paragraph" w:customStyle="1" w:styleId="Kop4zondernummerOpenbaarMinisterie">
    <w:name w:val="Kop 4 zonder nummer Openbaar Ministerie"/>
    <w:basedOn w:val="ZsysbasisOpenbaarMinisterie"/>
    <w:next w:val="BasistekstOpenbaarMinisterie"/>
    <w:link w:val="Kop4zondernummerOpenbaarMinisterieChar"/>
    <w:uiPriority w:val="4"/>
    <w:semiHidden/>
    <w:rsid w:val="00032805"/>
    <w:pPr>
      <w:keepNext/>
      <w:keepLines/>
    </w:pPr>
    <w:rPr>
      <w:i/>
      <w:color w:val="001935"/>
    </w:rPr>
  </w:style>
  <w:style w:type="character" w:customStyle="1" w:styleId="Kop3zondernummerOpenbaarMinisterieChar">
    <w:name w:val="Kop 3 zonder nummer Openbaar Ministerie Char"/>
    <w:link w:val="Kop3zondernummerOpenbaarMinisterie"/>
    <w:uiPriority w:val="4"/>
    <w:semiHidden/>
    <w:rsid w:val="005C0748"/>
    <w:rPr>
      <w:rFonts w:ascii="Verdana" w:hAnsi="Verdana" w:cs="Maiandra GD"/>
      <w:b/>
      <w:iCs/>
      <w:color w:val="001935"/>
      <w:sz w:val="18"/>
      <w:szCs w:val="18"/>
    </w:rPr>
  </w:style>
  <w:style w:type="character" w:customStyle="1" w:styleId="Kop4zondernummerOpenbaarMinisterieChar">
    <w:name w:val="Kop 4 zonder nummer Openbaar Ministerie Char"/>
    <w:link w:val="Kop4zondernummerOpenbaarMinisterie"/>
    <w:uiPriority w:val="4"/>
    <w:semiHidden/>
    <w:rsid w:val="005C0748"/>
    <w:rPr>
      <w:rFonts w:ascii="Verdana" w:hAnsi="Verdana" w:cs="Maiandra GD"/>
      <w:b w:val="0"/>
      <w:i/>
      <w:iCs w:val="0"/>
      <w:color w:val="001935"/>
      <w:sz w:val="18"/>
      <w:szCs w:val="18"/>
    </w:rPr>
  </w:style>
  <w:style w:type="paragraph" w:customStyle="1" w:styleId="CitaatOpenbaarMinisterie">
    <w:name w:val="Citaat Openbaar Ministerie"/>
    <w:basedOn w:val="ZsysbasisOpenbaarMinisterie"/>
    <w:next w:val="BasistekstOpenbaarMinisterie"/>
    <w:link w:val="CitaatOpenbaarMinisterieChar"/>
    <w:uiPriority w:val="7"/>
    <w:rsid w:val="00123B69"/>
    <w:pPr>
      <w:spacing w:before="560" w:after="560"/>
      <w:ind w:left="-1520" w:right="2320"/>
    </w:pPr>
    <w:rPr>
      <w:i/>
      <w:color w:val="ED6A00"/>
      <w:sz w:val="22"/>
    </w:rPr>
  </w:style>
  <w:style w:type="character" w:customStyle="1" w:styleId="CitaatOpenbaarMinisterieChar">
    <w:name w:val="Citaat Openbaar Ministerie Char"/>
    <w:link w:val="CitaatOpenbaarMinisterie"/>
    <w:uiPriority w:val="7"/>
    <w:rsid w:val="005C0748"/>
    <w:rPr>
      <w:rFonts w:ascii="Verdana" w:hAnsi="Verdana" w:cs="Maiandra GD"/>
      <w:i/>
      <w:color w:val="ED6A00"/>
      <w:sz w:val="22"/>
      <w:szCs w:val="18"/>
    </w:rPr>
  </w:style>
  <w:style w:type="paragraph" w:customStyle="1" w:styleId="KopInhoudsopgaveOpenbaarMinisterie">
    <w:name w:val="Kop Inhoudsopgave Openbaar Ministerie"/>
    <w:basedOn w:val="ZsysbasisOpenbaarMinisterie"/>
    <w:next w:val="BasistekstOpenbaarMinisterie"/>
    <w:link w:val="KopInhoudsopgaveOpenbaarMinisterieChar"/>
    <w:uiPriority w:val="4"/>
    <w:semiHidden/>
    <w:rsid w:val="007832CA"/>
    <w:pPr>
      <w:spacing w:after="780" w:line="360" w:lineRule="exact"/>
    </w:pPr>
    <w:rPr>
      <w:sz w:val="36"/>
    </w:rPr>
  </w:style>
  <w:style w:type="character" w:customStyle="1" w:styleId="KopInhoudsopgaveOpenbaarMinisterieChar">
    <w:name w:val="Kop Inhoudsopgave Openbaar Ministerie Char"/>
    <w:link w:val="KopInhoudsopgaveOpenbaarMinisterie"/>
    <w:uiPriority w:val="4"/>
    <w:semiHidden/>
    <w:rsid w:val="005C0748"/>
    <w:rPr>
      <w:rFonts w:ascii="Verdana" w:hAnsi="Verdana" w:cs="Maiandra GD"/>
      <w:color w:val="000000"/>
      <w:sz w:val="36"/>
      <w:szCs w:val="18"/>
    </w:rPr>
  </w:style>
  <w:style w:type="paragraph" w:customStyle="1" w:styleId="VestigingOpenbaarMinisterie">
    <w:name w:val="Vestiging Openbaar Ministerie"/>
    <w:basedOn w:val="ZsysbasisOpenbaarMinisterie"/>
    <w:uiPriority w:val="4"/>
    <w:semiHidden/>
    <w:rsid w:val="00B96FD2"/>
    <w:pPr>
      <w:spacing w:line="280" w:lineRule="exact"/>
    </w:pPr>
    <w:rPr>
      <w:spacing w:val="2"/>
      <w:sz w:val="19"/>
    </w:rPr>
  </w:style>
  <w:style w:type="character" w:customStyle="1" w:styleId="Kop1Char">
    <w:name w:val="Kop 1 Char"/>
    <w:aliases w:val="Kop 1 Openbaar Ministerie Char"/>
    <w:link w:val="Kop1"/>
    <w:rsid w:val="00EA0C86"/>
    <w:rPr>
      <w:rFonts w:ascii="Verdana" w:hAnsi="Verdana" w:cs="Maiandra GD"/>
      <w:bCs/>
      <w:color w:val="001935"/>
      <w:sz w:val="36"/>
      <w:szCs w:val="32"/>
    </w:rPr>
  </w:style>
  <w:style w:type="table" w:customStyle="1" w:styleId="TabelstijlOpenbaarMinisterie">
    <w:name w:val="Tabelstijl Openbaar Ministerie"/>
    <w:basedOn w:val="Standaardtabel"/>
    <w:uiPriority w:val="99"/>
    <w:rsid w:val="00A773CC"/>
    <w:tblPr>
      <w:tblBorders>
        <w:insideH w:val="single" w:sz="4" w:space="0" w:color="auto"/>
      </w:tblBorders>
    </w:tblPr>
    <w:tblStylePr w:type="firstRow">
      <w:tblPr/>
      <w:tcPr>
        <w:tcBorders>
          <w:bottom w:val="nil"/>
        </w:tcBorders>
      </w:tcPr>
    </w:tblStylePr>
  </w:style>
  <w:style w:type="paragraph" w:customStyle="1" w:styleId="TabeltitelOpenbaarMinisterie">
    <w:name w:val="Tabeltitel Openbaar Ministerie"/>
    <w:basedOn w:val="ZsysbasistabeltekstOpenbaarMinisterie"/>
    <w:next w:val="TabeltekstOpenbaarMinisterie"/>
    <w:uiPriority w:val="9"/>
    <w:rsid w:val="00A67174"/>
    <w:pPr>
      <w:keepNext/>
      <w:spacing w:line="240" w:lineRule="auto"/>
    </w:pPr>
    <w:rPr>
      <w:b/>
      <w:color w:val="001935"/>
    </w:rPr>
  </w:style>
  <w:style w:type="paragraph" w:customStyle="1" w:styleId="TitelvoorbladOpenbaarMinisterie">
    <w:name w:val="Titel voorblad Openbaar Ministerie"/>
    <w:basedOn w:val="ZsysbasisOpenbaarMinisterie"/>
    <w:rsid w:val="00FC732C"/>
    <w:pPr>
      <w:framePr w:wrap="around" w:vAnchor="page" w:hAnchor="page" w:x="1702" w:y="755"/>
      <w:spacing w:line="240" w:lineRule="auto"/>
    </w:pPr>
    <w:rPr>
      <w:color w:val="FFFFFF"/>
      <w:sz w:val="60"/>
      <w:szCs w:val="60"/>
    </w:rPr>
  </w:style>
  <w:style w:type="paragraph" w:customStyle="1" w:styleId="Tabelkoppenperzik">
    <w:name w:val="Tabel (koppen) perzik"/>
    <w:basedOn w:val="Tabeltekst"/>
    <w:next w:val="Standaard"/>
    <w:qFormat/>
    <w:rsid w:val="00D47F71"/>
    <w:rPr>
      <w:b/>
      <w:bCs/>
      <w:smallCaps/>
      <w:color w:val="FABF8F"/>
      <w:sz w:val="20"/>
    </w:rPr>
  </w:style>
  <w:style w:type="paragraph" w:customStyle="1" w:styleId="Tabeltekst">
    <w:name w:val="Tabel (tekst)"/>
    <w:basedOn w:val="Standaard"/>
    <w:qFormat/>
    <w:rsid w:val="00047428"/>
    <w:pPr>
      <w:keepLines/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color w:val="auto"/>
      <w:sz w:val="16"/>
      <w:szCs w:val="20"/>
      <w:lang w:val="nl"/>
    </w:rPr>
  </w:style>
  <w:style w:type="paragraph" w:customStyle="1" w:styleId="Tabelkoppenwit">
    <w:name w:val="Tabel (koppen) wit"/>
    <w:basedOn w:val="Standaard"/>
    <w:qFormat/>
    <w:rsid w:val="00047428"/>
    <w:pPr>
      <w:keepLines/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b/>
      <w:bCs/>
      <w:smallCaps/>
      <w:color w:val="FFFFFF"/>
      <w:sz w:val="20"/>
      <w:szCs w:val="20"/>
      <w:lang w:val="nl"/>
    </w:rPr>
  </w:style>
  <w:style w:type="table" w:customStyle="1" w:styleId="OpenbaarMinisterie">
    <w:name w:val="Openbaar Ministerie"/>
    <w:basedOn w:val="Standaardtabel"/>
    <w:uiPriority w:val="99"/>
    <w:rsid w:val="004B6580"/>
    <w:rPr>
      <w:rFonts w:ascii="Verdana" w:hAnsi="Verdana"/>
      <w:sz w:val="16"/>
    </w:rPr>
    <w:tblPr>
      <w:tblBorders>
        <w:insideH w:val="single" w:sz="4" w:space="0" w:color="auto"/>
      </w:tblBorders>
    </w:tblPr>
    <w:tblStylePr w:type="firstRow">
      <w:rPr>
        <w:b/>
      </w:rPr>
      <w:tblPr/>
      <w:tcPr>
        <w:tcBorders>
          <w:bottom w:val="single" w:sz="12" w:space="0" w:color="auto"/>
          <w:insideH w:val="nil"/>
        </w:tcBorders>
      </w:tcPr>
    </w:tblStyle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E13F79"/>
    <w:rPr>
      <w:color w:val="605E5C"/>
      <w:shd w:val="clear" w:color="auto" w:fill="E1DFDD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622F8B"/>
    <w:rPr>
      <w:rFonts w:ascii="Verdana" w:hAnsi="Verdana" w:cs="Maiandra GD"/>
      <w:color w:val="000000"/>
      <w:sz w:val="18"/>
      <w:szCs w:val="18"/>
    </w:rPr>
  </w:style>
  <w:style w:type="character" w:customStyle="1" w:styleId="BulletlijstChar">
    <w:name w:val="Bulletlijst Char"/>
    <w:link w:val="Bulletlijst"/>
    <w:locked/>
    <w:rsid w:val="0006740D"/>
    <w:rPr>
      <w:rFonts w:ascii="Verdana" w:hAnsi="Verdana"/>
      <w:spacing w:val="4"/>
      <w:sz w:val="18"/>
    </w:rPr>
  </w:style>
  <w:style w:type="paragraph" w:customStyle="1" w:styleId="Bulletlijst">
    <w:name w:val="Bulletlijst"/>
    <w:basedOn w:val="Standaard"/>
    <w:link w:val="BulletlijstChar"/>
    <w:qFormat/>
    <w:rsid w:val="00791752"/>
    <w:pPr>
      <w:numPr>
        <w:numId w:val="27"/>
      </w:numPr>
      <w:spacing w:line="260" w:lineRule="atLeast"/>
    </w:pPr>
    <w:rPr>
      <w:rFonts w:cs="Times New Roman"/>
      <w:color w:val="auto"/>
      <w:spacing w:val="4"/>
      <w:szCs w:val="20"/>
    </w:rPr>
  </w:style>
  <w:style w:type="character" w:customStyle="1" w:styleId="TekstopmerkingChar1">
    <w:name w:val="Tekst opmerking Char1"/>
    <w:semiHidden/>
    <w:rsid w:val="0054181B"/>
    <w:rPr>
      <w:rFonts w:ascii="Arial" w:hAnsi="Arial"/>
      <w:lang w:val="nl" w:eastAsia="nl-NL" w:bidi="ar-SA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61721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261721"/>
    <w:rPr>
      <w:rFonts w:ascii="Verdana" w:hAnsi="Verdana" w:cs="Maiandra GD"/>
      <w:color w:val="000000"/>
      <w:sz w:val="18"/>
      <w:szCs w:val="18"/>
    </w:rPr>
  </w:style>
  <w:style w:type="character" w:customStyle="1" w:styleId="VoettekstChar">
    <w:name w:val="Voettekst Char"/>
    <w:link w:val="Voettekst"/>
    <w:rsid w:val="00BF0AEF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van.splunter@om.nl" TargetMode="Externa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21555-A4AC-4428-AD9E-DDC16EB7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387</Words>
  <Characters>3571</Characters>
  <Application>Microsoft Office Word</Application>
  <DocSecurity>0</DocSecurity>
  <Lines>29</Lines>
  <Paragraphs>7</Paragraphs>
  <ScaleCrop>false</ScaleCrop>
  <Manager/>
  <Company/>
  <LinksUpToDate>false</LinksUpToDate>
  <CharactersWithSpaces>3951</CharactersWithSpaces>
  <SharedDoc>false</SharedDoc>
  <HLinks>
    <vt:vector size="180" baseType="variant">
      <vt:variant>
        <vt:i4>5701675</vt:i4>
      </vt:variant>
      <vt:variant>
        <vt:i4>201</vt:i4>
      </vt:variant>
      <vt:variant>
        <vt:i4>0</vt:i4>
      </vt:variant>
      <vt:variant>
        <vt:i4>5</vt:i4>
      </vt:variant>
      <vt:variant>
        <vt:lpwstr>mailto:servicedesk@tcsd-beheer.nl</vt:lpwstr>
      </vt:variant>
      <vt:variant>
        <vt:lpwstr/>
      </vt:variant>
      <vt:variant>
        <vt:i4>2359298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_Toc2587816</vt:lpwstr>
      </vt:variant>
      <vt:variant>
        <vt:i4>2359298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_Toc2587815</vt:lpwstr>
      </vt:variant>
      <vt:variant>
        <vt:i4>2359298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_Toc2587814</vt:lpwstr>
      </vt:variant>
      <vt:variant>
        <vt:i4>2359298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_Toc2587813</vt:lpwstr>
      </vt:variant>
      <vt:variant>
        <vt:i4>2359298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_Toc2587812</vt:lpwstr>
      </vt:variant>
      <vt:variant>
        <vt:i4>2359298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_Toc2587811</vt:lpwstr>
      </vt:variant>
      <vt:variant>
        <vt:i4>2359298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_Toc2587810</vt:lpwstr>
      </vt:variant>
      <vt:variant>
        <vt:i4>2424834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_Toc2587809</vt:lpwstr>
      </vt:variant>
      <vt:variant>
        <vt:i4>2424834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_Toc2587808</vt:lpwstr>
      </vt:variant>
      <vt:variant>
        <vt:i4>2424834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_Toc2587807</vt:lpwstr>
      </vt:variant>
      <vt:variant>
        <vt:i4>2424834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_Toc2587806</vt:lpwstr>
      </vt:variant>
      <vt:variant>
        <vt:i4>2424834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_Toc2587805</vt:lpwstr>
      </vt:variant>
      <vt:variant>
        <vt:i4>2424834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_Toc2587804</vt:lpwstr>
      </vt:variant>
      <vt:variant>
        <vt:i4>2424834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_Toc2587803</vt:lpwstr>
      </vt:variant>
      <vt:variant>
        <vt:i4>2424834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_Toc2587802</vt:lpwstr>
      </vt:variant>
      <vt:variant>
        <vt:i4>2424834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_Toc2587801</vt:lpwstr>
      </vt:variant>
      <vt:variant>
        <vt:i4>2424834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_Toc2587800</vt:lpwstr>
      </vt:variant>
      <vt:variant>
        <vt:i4>2883597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_Toc2587799</vt:lpwstr>
      </vt:variant>
      <vt:variant>
        <vt:i4>2883597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_Toc2587798</vt:lpwstr>
      </vt:variant>
      <vt:variant>
        <vt:i4>2883597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_Toc2587797</vt:lpwstr>
      </vt:variant>
      <vt:variant>
        <vt:i4>2883597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_Toc2587796</vt:lpwstr>
      </vt:variant>
      <vt:variant>
        <vt:i4>2883597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_Toc2587795</vt:lpwstr>
      </vt:variant>
      <vt:variant>
        <vt:i4>2883597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_Toc2587794</vt:lpwstr>
      </vt:variant>
      <vt:variant>
        <vt:i4>2883597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_Toc2587793</vt:lpwstr>
      </vt:variant>
      <vt:variant>
        <vt:i4>2883597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_Toc2587792</vt:lpwstr>
      </vt:variant>
      <vt:variant>
        <vt:i4>2883597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_Toc2587791</vt:lpwstr>
      </vt:variant>
      <vt:variant>
        <vt:i4>2883597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_Toc2587790</vt:lpwstr>
      </vt:variant>
      <vt:variant>
        <vt:i4>2949133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_Toc2587789</vt:lpwstr>
      </vt:variant>
      <vt:variant>
        <vt:i4>2949133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_Toc2587788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2026-02-28T14:45:00Z</dcterms:created>
  <dcterms:modified xsi:type="dcterms:W3CDTF">2026-03-03T07:09:00Z</dcterms:modified>
  <cp:category/>
</cp:coreProperties>
</file>